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83B" w:rsidRPr="003B683B" w:rsidRDefault="003B683B" w:rsidP="003B683B">
      <w:pPr>
        <w:jc w:val="center"/>
        <w:rPr>
          <w:b/>
          <w:bCs/>
          <w:sz w:val="28"/>
          <w:szCs w:val="28"/>
        </w:rPr>
      </w:pPr>
      <w:r w:rsidRPr="003B683B">
        <w:rPr>
          <w:b/>
          <w:bCs/>
          <w:sz w:val="28"/>
          <w:szCs w:val="28"/>
        </w:rPr>
        <w:t>Phụ lục I</w:t>
      </w:r>
    </w:p>
    <w:p w:rsidR="00875EFA" w:rsidRDefault="00875EFA">
      <w:pPr>
        <w:pStyle w:val="BodyText"/>
        <w:spacing w:before="0"/>
        <w:rPr>
          <w:sz w:val="20"/>
        </w:rPr>
      </w:pPr>
    </w:p>
    <w:p w:rsidR="00875EFA" w:rsidRDefault="00875EFA">
      <w:pPr>
        <w:pStyle w:val="BodyText"/>
        <w:spacing w:before="3"/>
        <w:rPr>
          <w:sz w:val="11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6"/>
        <w:gridCol w:w="7997"/>
      </w:tblGrid>
      <w:tr w:rsidR="00875EFA">
        <w:trPr>
          <w:trHeight w:val="692"/>
        </w:trPr>
        <w:tc>
          <w:tcPr>
            <w:tcW w:w="5756" w:type="dxa"/>
          </w:tcPr>
          <w:p w:rsidR="00875EFA" w:rsidRDefault="00F06CC7">
            <w:pPr>
              <w:pStyle w:val="TableParagraph"/>
              <w:spacing w:line="311" w:lineRule="exact"/>
              <w:ind w:left="200"/>
              <w:rPr>
                <w:sz w:val="28"/>
              </w:rPr>
            </w:pPr>
            <w:r>
              <w:rPr>
                <w:sz w:val="28"/>
              </w:rPr>
              <w:t>TRƯỜNG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THCS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ĐỨC CHÍNH</w:t>
            </w:r>
          </w:p>
          <w:p w:rsidR="00875EFA" w:rsidRDefault="00F06CC7">
            <w:pPr>
              <w:pStyle w:val="TableParagraph"/>
              <w:spacing w:before="4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TỔ KHOA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HỌC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TỰ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NHIÊN</w:t>
            </w:r>
          </w:p>
        </w:tc>
        <w:tc>
          <w:tcPr>
            <w:tcW w:w="7997" w:type="dxa"/>
          </w:tcPr>
          <w:p w:rsidR="00875EFA" w:rsidRDefault="00F06CC7">
            <w:pPr>
              <w:pStyle w:val="TableParagraph"/>
              <w:spacing w:line="315" w:lineRule="exact"/>
              <w:ind w:left="1938" w:right="18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CỘNG</w:t>
            </w:r>
            <w:r>
              <w:rPr>
                <w:b/>
                <w:spacing w:val="-1"/>
                <w:sz w:val="28"/>
              </w:rPr>
              <w:t xml:space="preserve"> </w:t>
            </w:r>
            <w:r w:rsidR="003B683B">
              <w:rPr>
                <w:b/>
                <w:sz w:val="28"/>
              </w:rPr>
              <w:t>H</w:t>
            </w:r>
            <w:r w:rsidR="003B683B">
              <w:rPr>
                <w:b/>
                <w:sz w:val="28"/>
                <w:lang w:val="en-US"/>
              </w:rPr>
              <w:t>ÒA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XÃ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HỘI CHỦ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NGHĨA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VIỆT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NAM</w:t>
            </w:r>
          </w:p>
          <w:p w:rsidR="00875EFA" w:rsidRDefault="00F06CC7">
            <w:pPr>
              <w:pStyle w:val="TableParagraph"/>
              <w:ind w:left="1938" w:right="1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Độc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lập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-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Tự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do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-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Hạnh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phúc</w:t>
            </w:r>
          </w:p>
        </w:tc>
      </w:tr>
    </w:tbl>
    <w:p w:rsidR="00875EFA" w:rsidRDefault="00875EFA">
      <w:pPr>
        <w:pStyle w:val="BodyText"/>
        <w:spacing w:before="0"/>
        <w:rPr>
          <w:sz w:val="20"/>
        </w:rPr>
      </w:pPr>
    </w:p>
    <w:p w:rsidR="00875EFA" w:rsidRDefault="00875EFA">
      <w:pPr>
        <w:pStyle w:val="BodyText"/>
        <w:spacing w:before="0"/>
        <w:rPr>
          <w:sz w:val="20"/>
        </w:rPr>
      </w:pPr>
    </w:p>
    <w:p w:rsidR="00875EFA" w:rsidRDefault="00875EFA">
      <w:pPr>
        <w:pStyle w:val="BodyText"/>
        <w:spacing w:before="0"/>
        <w:rPr>
          <w:sz w:val="20"/>
        </w:rPr>
      </w:pPr>
    </w:p>
    <w:p w:rsidR="00875EFA" w:rsidRDefault="00875EFA">
      <w:pPr>
        <w:pStyle w:val="BodyText"/>
        <w:spacing w:before="0"/>
        <w:rPr>
          <w:sz w:val="20"/>
        </w:rPr>
      </w:pPr>
    </w:p>
    <w:p w:rsidR="00875EFA" w:rsidRDefault="00875EFA">
      <w:pPr>
        <w:pStyle w:val="BodyText"/>
        <w:spacing w:before="6"/>
        <w:rPr>
          <w:sz w:val="19"/>
        </w:rPr>
      </w:pPr>
    </w:p>
    <w:p w:rsidR="003B683B" w:rsidRDefault="002D2729" w:rsidP="003B683B">
      <w:pPr>
        <w:jc w:val="center"/>
        <w:rPr>
          <w:b/>
          <w:sz w:val="28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page">
                  <wp:posOffset>755650</wp:posOffset>
                </wp:positionH>
                <wp:positionV relativeFrom="paragraph">
                  <wp:posOffset>-741680</wp:posOffset>
                </wp:positionV>
                <wp:extent cx="183261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3261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24ED72F4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9.5pt,-58.4pt" to="203.8pt,-5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" strokeweight=".5pt">
                <w10:wrap anchorx="page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6297295</wp:posOffset>
                </wp:positionH>
                <wp:positionV relativeFrom="paragraph">
                  <wp:posOffset>-729615</wp:posOffset>
                </wp:positionV>
                <wp:extent cx="2124710" cy="0"/>
                <wp:effectExtent l="0" t="0" r="0" b="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2471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34DB46FB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95.85pt,-57.45pt" to="663.15pt,-5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k/jEgIAACgEAAAOAAAAZHJzL2Uyb0RvYy54bWysU8GO2jAQvVfqP1i+QxLIsm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" strokeweight=".5pt">
                <w10:wrap anchorx="page"/>
              </v:line>
            </w:pict>
          </mc:Fallback>
        </mc:AlternateContent>
      </w:r>
      <w:r w:rsidR="00F06CC7">
        <w:rPr>
          <w:b/>
          <w:sz w:val="28"/>
        </w:rPr>
        <w:t>KẾ HOẠCH DẠY HỌC CỦA TỔ CHUYÊN MÔN</w:t>
      </w:r>
    </w:p>
    <w:p w:rsidR="003B683B" w:rsidRDefault="00F06CC7" w:rsidP="003B683B">
      <w:pPr>
        <w:jc w:val="center"/>
        <w:rPr>
          <w:b/>
          <w:spacing w:val="-67"/>
          <w:sz w:val="28"/>
          <w:lang w:val="en-US"/>
        </w:rPr>
      </w:pP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MÔN HỌC: GIÁO DỤC THỂ CHẤT, KHỐI LỚP 6</w:t>
      </w:r>
      <w:r>
        <w:rPr>
          <w:b/>
          <w:spacing w:val="-67"/>
          <w:sz w:val="28"/>
        </w:rPr>
        <w:t xml:space="preserve"> </w:t>
      </w:r>
    </w:p>
    <w:p w:rsidR="003B683B" w:rsidRPr="003B683B" w:rsidRDefault="003B683B" w:rsidP="003B683B">
      <w:pPr>
        <w:jc w:val="center"/>
        <w:rPr>
          <w:b/>
          <w:sz w:val="28"/>
          <w:szCs w:val="28"/>
        </w:rPr>
      </w:pPr>
      <w:r w:rsidRPr="003B683B">
        <w:rPr>
          <w:sz w:val="28"/>
          <w:szCs w:val="28"/>
        </w:rPr>
        <w:t xml:space="preserve"> </w:t>
      </w:r>
      <w:r w:rsidR="00E4561A">
        <w:rPr>
          <w:b/>
          <w:sz w:val="28"/>
          <w:szCs w:val="28"/>
        </w:rPr>
        <w:t>(Năm học 202</w:t>
      </w:r>
      <w:r w:rsidR="00E4561A">
        <w:rPr>
          <w:b/>
          <w:sz w:val="28"/>
          <w:szCs w:val="28"/>
          <w:lang w:val="en-US"/>
        </w:rPr>
        <w:t>3</w:t>
      </w:r>
      <w:r w:rsidR="00E4561A">
        <w:rPr>
          <w:b/>
          <w:sz w:val="28"/>
          <w:szCs w:val="28"/>
        </w:rPr>
        <w:t>-2024</w:t>
      </w:r>
      <w:r w:rsidRPr="003B683B">
        <w:rPr>
          <w:b/>
          <w:sz w:val="28"/>
          <w:szCs w:val="28"/>
        </w:rPr>
        <w:t>)</w:t>
      </w:r>
    </w:p>
    <w:p w:rsidR="003B683B" w:rsidRPr="003B683B" w:rsidRDefault="003B683B" w:rsidP="003B683B">
      <w:pPr>
        <w:jc w:val="center"/>
        <w:rPr>
          <w:b/>
          <w:sz w:val="28"/>
          <w:szCs w:val="28"/>
        </w:rPr>
      </w:pPr>
      <w:r w:rsidRPr="003B683B">
        <w:rPr>
          <w:bCs/>
          <w:sz w:val="28"/>
          <w:szCs w:val="28"/>
        </w:rPr>
        <w:t>(</w:t>
      </w:r>
      <w:r w:rsidRPr="003B683B">
        <w:rPr>
          <w:bCs/>
          <w:i/>
          <w:sz w:val="28"/>
          <w:szCs w:val="28"/>
        </w:rPr>
        <w:t>Kèm theo Công văn số  5512/BGDĐT-GDTrH ngày 18 tháng 12 năm 2020 của Bộ GDĐT</w:t>
      </w:r>
      <w:r w:rsidRPr="003B683B">
        <w:rPr>
          <w:bCs/>
          <w:sz w:val="28"/>
          <w:szCs w:val="28"/>
        </w:rPr>
        <w:t>)</w:t>
      </w:r>
    </w:p>
    <w:p w:rsidR="003B683B" w:rsidRDefault="003B683B" w:rsidP="003B683B">
      <w:pPr>
        <w:jc w:val="center"/>
        <w:rPr>
          <w:b/>
          <w:bCs/>
        </w:rPr>
      </w:pPr>
      <w:r>
        <w:rPr>
          <w:b/>
          <w:bCs/>
          <w:noProof/>
          <w:lang w:val="en-US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4E73E07F" wp14:editId="4E7857C8">
                <wp:simplePos x="0" y="0"/>
                <wp:positionH relativeFrom="column">
                  <wp:posOffset>3318510</wp:posOffset>
                </wp:positionH>
                <wp:positionV relativeFrom="paragraph">
                  <wp:posOffset>9525</wp:posOffset>
                </wp:positionV>
                <wp:extent cx="2394585" cy="0"/>
                <wp:effectExtent l="0" t="0" r="24765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3945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41FE6ADC" id="Straight Connector 3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61.3pt,.75pt" to="449.8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" strokecolor="black [3040]">
                <o:lock v:ext="edit" shapetype="f"/>
              </v:line>
            </w:pict>
          </mc:Fallback>
        </mc:AlternateContent>
      </w:r>
    </w:p>
    <w:p w:rsidR="00875EFA" w:rsidRDefault="00875EFA" w:rsidP="003B683B">
      <w:pPr>
        <w:spacing w:before="89"/>
        <w:ind w:left="4461" w:right="4859" w:hanging="4"/>
        <w:jc w:val="center"/>
        <w:rPr>
          <w:b/>
          <w:i/>
          <w:sz w:val="30"/>
        </w:rPr>
      </w:pPr>
    </w:p>
    <w:p w:rsidR="00875EFA" w:rsidRDefault="00875EFA">
      <w:pPr>
        <w:pStyle w:val="BodyText"/>
        <w:spacing w:before="9"/>
        <w:rPr>
          <w:b/>
          <w:i/>
          <w:sz w:val="25"/>
        </w:rPr>
      </w:pPr>
    </w:p>
    <w:p w:rsidR="00875EFA" w:rsidRDefault="00F06CC7">
      <w:pPr>
        <w:pStyle w:val="ListParagraph"/>
        <w:numPr>
          <w:ilvl w:val="0"/>
          <w:numId w:val="1"/>
        </w:numPr>
        <w:tabs>
          <w:tab w:val="left" w:pos="1130"/>
        </w:tabs>
        <w:spacing w:before="1" w:line="321" w:lineRule="exact"/>
        <w:ind w:hanging="251"/>
        <w:rPr>
          <w:b/>
          <w:sz w:val="28"/>
        </w:rPr>
      </w:pPr>
      <w:r>
        <w:rPr>
          <w:b/>
          <w:sz w:val="28"/>
        </w:rPr>
        <w:t>Đặc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điểm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tình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hình</w:t>
      </w:r>
    </w:p>
    <w:p w:rsidR="00875EFA" w:rsidRDefault="00F06CC7">
      <w:pPr>
        <w:pStyle w:val="ListParagraph"/>
        <w:numPr>
          <w:ilvl w:val="1"/>
          <w:numId w:val="1"/>
        </w:numPr>
        <w:tabs>
          <w:tab w:val="left" w:pos="1161"/>
          <w:tab w:val="left" w:pos="3802"/>
        </w:tabs>
        <w:spacing w:line="321" w:lineRule="exact"/>
        <w:ind w:hanging="282"/>
        <w:rPr>
          <w:sz w:val="28"/>
        </w:rPr>
      </w:pPr>
      <w:r>
        <w:rPr>
          <w:b/>
          <w:sz w:val="28"/>
        </w:rPr>
        <w:t>Số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lớp:</w:t>
      </w:r>
      <w:r>
        <w:rPr>
          <w:b/>
          <w:sz w:val="28"/>
          <w:lang w:val="en-MY"/>
        </w:rPr>
        <w:t xml:space="preserve">  02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;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Số học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sinh</w:t>
      </w:r>
      <w:r w:rsidR="00E4561A">
        <w:rPr>
          <w:b/>
          <w:sz w:val="28"/>
          <w:lang w:val="en-US"/>
        </w:rPr>
        <w:t xml:space="preserve">:     </w:t>
      </w:r>
      <w:r>
        <w:rPr>
          <w:b/>
          <w:sz w:val="28"/>
        </w:rPr>
        <w:t>;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Số học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sinh học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chuyên đề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lựa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chọn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(nếu</w:t>
      </w:r>
      <w:r>
        <w:rPr>
          <w:spacing w:val="1"/>
          <w:sz w:val="28"/>
        </w:rPr>
        <w:t xml:space="preserve"> </w:t>
      </w:r>
      <w:r>
        <w:rPr>
          <w:sz w:val="28"/>
        </w:rPr>
        <w:t>có)</w:t>
      </w:r>
      <w:r>
        <w:rPr>
          <w:b/>
          <w:sz w:val="28"/>
        </w:rPr>
        <w:t>: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0</w:t>
      </w:r>
    </w:p>
    <w:p w:rsidR="00875EFA" w:rsidRDefault="00F06CC7">
      <w:pPr>
        <w:pStyle w:val="ListParagraph"/>
        <w:numPr>
          <w:ilvl w:val="1"/>
          <w:numId w:val="1"/>
        </w:numPr>
        <w:tabs>
          <w:tab w:val="left" w:pos="1161"/>
        </w:tabs>
        <w:spacing w:line="322" w:lineRule="exact"/>
        <w:ind w:hanging="282"/>
        <w:rPr>
          <w:sz w:val="28"/>
        </w:rPr>
      </w:pPr>
      <w:r>
        <w:rPr>
          <w:b/>
          <w:sz w:val="28"/>
        </w:rPr>
        <w:t>Tình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hình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đội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ngũ:</w:t>
      </w:r>
      <w:r>
        <w:rPr>
          <w:b/>
          <w:spacing w:val="-2"/>
          <w:sz w:val="28"/>
        </w:rPr>
        <w:t xml:space="preserve"> </w:t>
      </w:r>
      <w:r w:rsidR="003B683B">
        <w:rPr>
          <w:b/>
          <w:spacing w:val="-2"/>
          <w:sz w:val="28"/>
          <w:lang w:val="en-US"/>
        </w:rPr>
        <w:tab/>
      </w:r>
      <w:r>
        <w:rPr>
          <w:b/>
          <w:sz w:val="28"/>
        </w:rPr>
        <w:t>Số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giáo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viên</w:t>
      </w:r>
      <w:r w:rsidR="003B683B">
        <w:rPr>
          <w:b/>
          <w:sz w:val="28"/>
          <w:lang w:val="en-US"/>
        </w:rPr>
        <w:t xml:space="preserve"> 01</w:t>
      </w:r>
      <w:r>
        <w:rPr>
          <w:sz w:val="28"/>
        </w:rPr>
        <w:t>;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Trình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độ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đào tạo</w:t>
      </w:r>
      <w:r>
        <w:rPr>
          <w:sz w:val="28"/>
        </w:rPr>
        <w:t>:</w:t>
      </w:r>
      <w:r>
        <w:rPr>
          <w:spacing w:val="-1"/>
          <w:sz w:val="28"/>
        </w:rPr>
        <w:t xml:space="preserve"> </w:t>
      </w:r>
      <w:r w:rsidR="003B683B">
        <w:rPr>
          <w:spacing w:val="-1"/>
          <w:sz w:val="28"/>
          <w:lang w:val="en-US"/>
        </w:rPr>
        <w:t>Đại học: 01</w:t>
      </w:r>
    </w:p>
    <w:p w:rsidR="00875EFA" w:rsidRDefault="00F06CC7" w:rsidP="003B683B">
      <w:pPr>
        <w:ind w:left="3039" w:firstLine="561"/>
        <w:rPr>
          <w:sz w:val="28"/>
        </w:rPr>
      </w:pPr>
      <w:r>
        <w:rPr>
          <w:b/>
          <w:sz w:val="28"/>
        </w:rPr>
        <w:t>Mức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đạt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chuẩn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nghề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nghiệp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giáo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viên: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Tốt</w:t>
      </w:r>
    </w:p>
    <w:p w:rsidR="00875EFA" w:rsidRDefault="00F06CC7">
      <w:pPr>
        <w:pStyle w:val="ListParagraph"/>
        <w:numPr>
          <w:ilvl w:val="1"/>
          <w:numId w:val="1"/>
        </w:numPr>
        <w:tabs>
          <w:tab w:val="left" w:pos="1161"/>
        </w:tabs>
        <w:spacing w:before="4"/>
        <w:ind w:hanging="282"/>
        <w:rPr>
          <w:b/>
          <w:sz w:val="28"/>
        </w:rPr>
      </w:pPr>
      <w:r>
        <w:rPr>
          <w:b/>
          <w:sz w:val="28"/>
        </w:rPr>
        <w:t>Thiết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bị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dạy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học:</w:t>
      </w:r>
    </w:p>
    <w:p w:rsidR="00875EFA" w:rsidRDefault="00875EFA">
      <w:pPr>
        <w:pStyle w:val="BodyText"/>
        <w:spacing w:before="1"/>
        <w:rPr>
          <w:b/>
        </w:rPr>
      </w:pPr>
    </w:p>
    <w:tbl>
      <w:tblPr>
        <w:tblW w:w="0" w:type="auto"/>
        <w:tblInd w:w="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3915"/>
        <w:gridCol w:w="1260"/>
        <w:gridCol w:w="5672"/>
        <w:gridCol w:w="2304"/>
      </w:tblGrid>
      <w:tr w:rsidR="00875EFA">
        <w:trPr>
          <w:trHeight w:val="645"/>
        </w:trPr>
        <w:tc>
          <w:tcPr>
            <w:tcW w:w="852" w:type="dxa"/>
          </w:tcPr>
          <w:p w:rsidR="00875EFA" w:rsidRDefault="00F06CC7">
            <w:pPr>
              <w:pStyle w:val="TableParagraph"/>
              <w:spacing w:before="160"/>
              <w:ind w:left="143" w:right="12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3915" w:type="dxa"/>
          </w:tcPr>
          <w:p w:rsidR="00875EFA" w:rsidRDefault="00F06CC7">
            <w:pPr>
              <w:pStyle w:val="TableParagraph"/>
              <w:spacing w:before="160"/>
              <w:ind w:left="988"/>
              <w:rPr>
                <w:b/>
                <w:sz w:val="28"/>
              </w:rPr>
            </w:pPr>
            <w:r>
              <w:rPr>
                <w:b/>
                <w:sz w:val="28"/>
              </w:rPr>
              <w:t>Thiết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bị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dạy học</w:t>
            </w:r>
          </w:p>
        </w:tc>
        <w:tc>
          <w:tcPr>
            <w:tcW w:w="1260" w:type="dxa"/>
          </w:tcPr>
          <w:p w:rsidR="00875EFA" w:rsidRDefault="00F06CC7">
            <w:pPr>
              <w:pStyle w:val="TableParagraph"/>
              <w:spacing w:line="320" w:lineRule="exact"/>
              <w:ind w:left="258" w:right="2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Số</w:t>
            </w:r>
          </w:p>
          <w:p w:rsidR="00875EFA" w:rsidRDefault="00F06CC7">
            <w:pPr>
              <w:pStyle w:val="TableParagraph"/>
              <w:spacing w:before="2" w:line="304" w:lineRule="exact"/>
              <w:ind w:left="260" w:right="2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lượng</w:t>
            </w:r>
          </w:p>
        </w:tc>
        <w:tc>
          <w:tcPr>
            <w:tcW w:w="5672" w:type="dxa"/>
          </w:tcPr>
          <w:p w:rsidR="00875EFA" w:rsidRDefault="00F06CC7">
            <w:pPr>
              <w:pStyle w:val="TableParagraph"/>
              <w:spacing w:before="160"/>
              <w:ind w:left="1053"/>
              <w:rPr>
                <w:b/>
                <w:sz w:val="28"/>
              </w:rPr>
            </w:pPr>
            <w:r>
              <w:rPr>
                <w:b/>
                <w:sz w:val="28"/>
              </w:rPr>
              <w:t>Các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bài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thí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nghiệm/thực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hành</w:t>
            </w:r>
          </w:p>
        </w:tc>
        <w:tc>
          <w:tcPr>
            <w:tcW w:w="2304" w:type="dxa"/>
          </w:tcPr>
          <w:p w:rsidR="00875EFA" w:rsidRDefault="00F06CC7">
            <w:pPr>
              <w:pStyle w:val="TableParagraph"/>
              <w:spacing w:before="160"/>
              <w:ind w:left="671"/>
              <w:rPr>
                <w:b/>
                <w:sz w:val="28"/>
              </w:rPr>
            </w:pPr>
            <w:r>
              <w:rPr>
                <w:b/>
                <w:sz w:val="28"/>
              </w:rPr>
              <w:t>Ghi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chú</w:t>
            </w:r>
          </w:p>
        </w:tc>
      </w:tr>
      <w:tr w:rsidR="00875EFA">
        <w:trPr>
          <w:trHeight w:val="321"/>
        </w:trPr>
        <w:tc>
          <w:tcPr>
            <w:tcW w:w="852" w:type="dxa"/>
          </w:tcPr>
          <w:p w:rsidR="00875EFA" w:rsidRDefault="00F06CC7">
            <w:pPr>
              <w:pStyle w:val="TableParagraph"/>
              <w:spacing w:line="301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915" w:type="dxa"/>
          </w:tcPr>
          <w:p w:rsidR="00875EFA" w:rsidRDefault="00F06CC7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Còi,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Tranh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ảnh</w:t>
            </w:r>
          </w:p>
        </w:tc>
        <w:tc>
          <w:tcPr>
            <w:tcW w:w="1260" w:type="dxa"/>
          </w:tcPr>
          <w:p w:rsidR="00875EFA" w:rsidRDefault="00F06CC7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672" w:type="dxa"/>
          </w:tcPr>
          <w:p w:rsidR="00875EFA" w:rsidRDefault="00F06CC7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Tất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cả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tiết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dạy</w:t>
            </w:r>
          </w:p>
        </w:tc>
        <w:tc>
          <w:tcPr>
            <w:tcW w:w="2304" w:type="dxa"/>
          </w:tcPr>
          <w:p w:rsidR="00875EFA" w:rsidRDefault="00F06CC7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trang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</w:p>
        </w:tc>
      </w:tr>
      <w:tr w:rsidR="00875EFA">
        <w:trPr>
          <w:trHeight w:val="321"/>
        </w:trPr>
        <w:tc>
          <w:tcPr>
            <w:tcW w:w="852" w:type="dxa"/>
          </w:tcPr>
          <w:p w:rsidR="00875EFA" w:rsidRDefault="00F06CC7">
            <w:pPr>
              <w:pStyle w:val="TableParagraph"/>
              <w:spacing w:line="301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915" w:type="dxa"/>
          </w:tcPr>
          <w:p w:rsidR="00875EFA" w:rsidRDefault="00F06CC7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Đồng hồ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bấm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giây</w:t>
            </w:r>
          </w:p>
        </w:tc>
        <w:tc>
          <w:tcPr>
            <w:tcW w:w="1260" w:type="dxa"/>
          </w:tcPr>
          <w:p w:rsidR="00875EFA" w:rsidRDefault="00F06CC7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672" w:type="dxa"/>
          </w:tcPr>
          <w:p w:rsidR="00875EFA" w:rsidRDefault="00F06CC7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Chủ đề: 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cự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ngắn (60m)</w:t>
            </w:r>
          </w:p>
        </w:tc>
        <w:tc>
          <w:tcPr>
            <w:tcW w:w="2304" w:type="dxa"/>
          </w:tcPr>
          <w:p w:rsidR="00875EFA" w:rsidRDefault="00F06CC7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trang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</w:p>
        </w:tc>
      </w:tr>
      <w:tr w:rsidR="00875EFA">
        <w:trPr>
          <w:trHeight w:val="323"/>
        </w:trPr>
        <w:tc>
          <w:tcPr>
            <w:tcW w:w="852" w:type="dxa"/>
          </w:tcPr>
          <w:p w:rsidR="00875EFA" w:rsidRDefault="00F06CC7">
            <w:pPr>
              <w:pStyle w:val="TableParagraph"/>
              <w:spacing w:line="304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915" w:type="dxa"/>
          </w:tcPr>
          <w:p w:rsidR="00875EFA" w:rsidRDefault="00F06CC7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Bóng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ném</w:t>
            </w:r>
          </w:p>
        </w:tc>
        <w:tc>
          <w:tcPr>
            <w:tcW w:w="1260" w:type="dxa"/>
          </w:tcPr>
          <w:p w:rsidR="00875EFA" w:rsidRDefault="00F06CC7">
            <w:pPr>
              <w:pStyle w:val="TableParagraph"/>
              <w:spacing w:line="304" w:lineRule="exact"/>
              <w:ind w:left="260" w:right="250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5672" w:type="dxa"/>
          </w:tcPr>
          <w:p w:rsidR="00875EFA" w:rsidRDefault="00F06CC7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Chủ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đề: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ném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bóng</w:t>
            </w:r>
          </w:p>
        </w:tc>
        <w:tc>
          <w:tcPr>
            <w:tcW w:w="2304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</w:tr>
      <w:tr w:rsidR="00875EFA">
        <w:trPr>
          <w:trHeight w:val="321"/>
        </w:trPr>
        <w:tc>
          <w:tcPr>
            <w:tcW w:w="852" w:type="dxa"/>
          </w:tcPr>
          <w:p w:rsidR="00875EFA" w:rsidRDefault="00F06CC7">
            <w:pPr>
              <w:pStyle w:val="TableParagraph"/>
              <w:spacing w:line="301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915" w:type="dxa"/>
          </w:tcPr>
          <w:p w:rsidR="00875EFA" w:rsidRDefault="00F06CC7">
            <w:pPr>
              <w:pStyle w:val="TableParagraph"/>
              <w:spacing w:line="301" w:lineRule="exact"/>
              <w:ind w:left="177"/>
              <w:rPr>
                <w:sz w:val="28"/>
              </w:rPr>
            </w:pPr>
            <w:r>
              <w:rPr>
                <w:sz w:val="28"/>
              </w:rPr>
              <w:t>Quả cầu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đá</w:t>
            </w:r>
          </w:p>
        </w:tc>
        <w:tc>
          <w:tcPr>
            <w:tcW w:w="1260" w:type="dxa"/>
          </w:tcPr>
          <w:p w:rsidR="00875EFA" w:rsidRDefault="00F06CC7">
            <w:pPr>
              <w:pStyle w:val="TableParagraph"/>
              <w:spacing w:line="301" w:lineRule="exact"/>
              <w:ind w:left="260" w:right="249"/>
              <w:jc w:val="center"/>
              <w:rPr>
                <w:sz w:val="28"/>
              </w:rPr>
            </w:pPr>
            <w:r>
              <w:rPr>
                <w:sz w:val="28"/>
              </w:rPr>
              <w:t>80</w:t>
            </w:r>
          </w:p>
        </w:tc>
        <w:tc>
          <w:tcPr>
            <w:tcW w:w="5672" w:type="dxa"/>
          </w:tcPr>
          <w:p w:rsidR="00875EFA" w:rsidRDefault="00F06CC7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Chủ đề: TTTC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(Đá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cầu)</w:t>
            </w:r>
          </w:p>
        </w:tc>
        <w:tc>
          <w:tcPr>
            <w:tcW w:w="2304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</w:tr>
      <w:tr w:rsidR="00875EFA">
        <w:trPr>
          <w:trHeight w:val="323"/>
        </w:trPr>
        <w:tc>
          <w:tcPr>
            <w:tcW w:w="852" w:type="dxa"/>
          </w:tcPr>
          <w:p w:rsidR="00875EFA" w:rsidRDefault="00F06CC7">
            <w:pPr>
              <w:pStyle w:val="TableParagraph"/>
              <w:spacing w:line="304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915" w:type="dxa"/>
          </w:tcPr>
          <w:p w:rsidR="00875EFA" w:rsidRDefault="00F06CC7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Cột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lưới</w:t>
            </w:r>
          </w:p>
        </w:tc>
        <w:tc>
          <w:tcPr>
            <w:tcW w:w="1260" w:type="dxa"/>
          </w:tcPr>
          <w:p w:rsidR="00875EFA" w:rsidRDefault="00F06CC7">
            <w:pPr>
              <w:pStyle w:val="TableParagraph"/>
              <w:spacing w:line="304" w:lineRule="exact"/>
              <w:ind w:left="260" w:right="251"/>
              <w:jc w:val="center"/>
              <w:rPr>
                <w:sz w:val="28"/>
              </w:rPr>
            </w:pPr>
            <w:r>
              <w:rPr>
                <w:sz w:val="28"/>
              </w:rPr>
              <w:t>8bộ</w:t>
            </w:r>
          </w:p>
        </w:tc>
        <w:tc>
          <w:tcPr>
            <w:tcW w:w="5672" w:type="dxa"/>
          </w:tcPr>
          <w:p w:rsidR="00875EFA" w:rsidRDefault="00F06CC7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Chủ đề: TTTC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(Đá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cầu)</w:t>
            </w:r>
          </w:p>
        </w:tc>
        <w:tc>
          <w:tcPr>
            <w:tcW w:w="2304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</w:tr>
    </w:tbl>
    <w:p w:rsidR="00875EFA" w:rsidRDefault="00F06CC7">
      <w:pPr>
        <w:pStyle w:val="ListParagraph"/>
        <w:numPr>
          <w:ilvl w:val="1"/>
          <w:numId w:val="1"/>
        </w:numPr>
        <w:tabs>
          <w:tab w:val="left" w:pos="1161"/>
        </w:tabs>
        <w:ind w:hanging="282"/>
        <w:rPr>
          <w:b/>
          <w:sz w:val="28"/>
        </w:rPr>
      </w:pPr>
      <w:r>
        <w:rPr>
          <w:b/>
          <w:sz w:val="28"/>
        </w:rPr>
        <w:t>Phòng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học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bộ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môn/phòng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thí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nghiệm/phòng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đa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năng/sân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chơi,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bãi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tập</w:t>
      </w:r>
    </w:p>
    <w:p w:rsidR="00875EFA" w:rsidRDefault="00875EFA">
      <w:pPr>
        <w:pStyle w:val="BodyText"/>
        <w:spacing w:before="11"/>
        <w:rPr>
          <w:b/>
          <w:sz w:val="27"/>
        </w:rPr>
      </w:pPr>
    </w:p>
    <w:tbl>
      <w:tblPr>
        <w:tblW w:w="0" w:type="auto"/>
        <w:tblInd w:w="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3118"/>
        <w:gridCol w:w="1701"/>
        <w:gridCol w:w="5417"/>
        <w:gridCol w:w="2913"/>
      </w:tblGrid>
      <w:tr w:rsidR="00875EFA">
        <w:trPr>
          <w:trHeight w:val="321"/>
        </w:trPr>
        <w:tc>
          <w:tcPr>
            <w:tcW w:w="852" w:type="dxa"/>
          </w:tcPr>
          <w:p w:rsidR="00875EFA" w:rsidRDefault="00F06CC7">
            <w:pPr>
              <w:pStyle w:val="TableParagraph"/>
              <w:spacing w:line="301" w:lineRule="exact"/>
              <w:ind w:left="143" w:right="12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3118" w:type="dxa"/>
          </w:tcPr>
          <w:p w:rsidR="00875EFA" w:rsidRDefault="00F06CC7">
            <w:pPr>
              <w:pStyle w:val="TableParagraph"/>
              <w:spacing w:line="301" w:lineRule="exact"/>
              <w:ind w:left="854" w:right="84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Tên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phòng</w:t>
            </w:r>
          </w:p>
        </w:tc>
        <w:tc>
          <w:tcPr>
            <w:tcW w:w="1701" w:type="dxa"/>
          </w:tcPr>
          <w:p w:rsidR="00875EFA" w:rsidRDefault="00F06CC7">
            <w:pPr>
              <w:pStyle w:val="TableParagraph"/>
              <w:spacing w:line="301" w:lineRule="exact"/>
              <w:ind w:left="299" w:right="28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Số lượng</w:t>
            </w:r>
          </w:p>
        </w:tc>
        <w:tc>
          <w:tcPr>
            <w:tcW w:w="5417" w:type="dxa"/>
          </w:tcPr>
          <w:p w:rsidR="00875EFA" w:rsidRDefault="00F06CC7">
            <w:pPr>
              <w:pStyle w:val="TableParagraph"/>
              <w:spacing w:line="301" w:lineRule="exact"/>
              <w:ind w:left="952" w:right="9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Phạm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vi và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nội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dung sử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dụng</w:t>
            </w:r>
          </w:p>
        </w:tc>
        <w:tc>
          <w:tcPr>
            <w:tcW w:w="2913" w:type="dxa"/>
          </w:tcPr>
          <w:p w:rsidR="00875EFA" w:rsidRDefault="00F06CC7">
            <w:pPr>
              <w:pStyle w:val="TableParagraph"/>
              <w:spacing w:line="301" w:lineRule="exact"/>
              <w:ind w:left="978"/>
              <w:rPr>
                <w:b/>
                <w:sz w:val="28"/>
              </w:rPr>
            </w:pPr>
            <w:r>
              <w:rPr>
                <w:b/>
                <w:sz w:val="28"/>
              </w:rPr>
              <w:t>Ghi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chú</w:t>
            </w:r>
          </w:p>
        </w:tc>
      </w:tr>
      <w:tr w:rsidR="00875EFA">
        <w:trPr>
          <w:trHeight w:val="323"/>
        </w:trPr>
        <w:tc>
          <w:tcPr>
            <w:tcW w:w="852" w:type="dxa"/>
          </w:tcPr>
          <w:p w:rsidR="00875EFA" w:rsidRDefault="00F06CC7">
            <w:pPr>
              <w:pStyle w:val="TableParagraph"/>
              <w:spacing w:line="304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18" w:type="dxa"/>
          </w:tcPr>
          <w:p w:rsidR="00875EFA" w:rsidRDefault="00F06CC7">
            <w:pPr>
              <w:pStyle w:val="TableParagraph"/>
              <w:spacing w:line="304" w:lineRule="exact"/>
              <w:ind w:left="854" w:right="848"/>
              <w:jc w:val="center"/>
              <w:rPr>
                <w:sz w:val="28"/>
              </w:rPr>
            </w:pPr>
            <w:r>
              <w:rPr>
                <w:sz w:val="28"/>
              </w:rPr>
              <w:t>Sân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chất</w:t>
            </w:r>
          </w:p>
        </w:tc>
        <w:tc>
          <w:tcPr>
            <w:tcW w:w="1701" w:type="dxa"/>
          </w:tcPr>
          <w:p w:rsidR="00875EFA" w:rsidRDefault="00F06CC7">
            <w:pPr>
              <w:pStyle w:val="TableParagraph"/>
              <w:spacing w:line="304" w:lineRule="exact"/>
              <w:ind w:left="299" w:right="287"/>
              <w:jc w:val="center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5417" w:type="dxa"/>
          </w:tcPr>
          <w:p w:rsidR="00875EFA" w:rsidRDefault="00F06CC7">
            <w:pPr>
              <w:pStyle w:val="TableParagraph"/>
              <w:spacing w:line="304" w:lineRule="exact"/>
              <w:ind w:left="950" w:right="941"/>
              <w:jc w:val="center"/>
              <w:rPr>
                <w:sz w:val="28"/>
              </w:rPr>
            </w:pPr>
            <w:r>
              <w:rPr>
                <w:sz w:val="28"/>
              </w:rPr>
              <w:t>Các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bài học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trong KHGD</w:t>
            </w:r>
          </w:p>
        </w:tc>
        <w:tc>
          <w:tcPr>
            <w:tcW w:w="2913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</w:tr>
    </w:tbl>
    <w:p w:rsidR="00875EFA" w:rsidRDefault="00875EFA">
      <w:pPr>
        <w:rPr>
          <w:sz w:val="24"/>
        </w:rPr>
        <w:sectPr w:rsidR="00875EFA">
          <w:type w:val="continuous"/>
          <w:pgSz w:w="16850" w:h="11910" w:orient="landscape"/>
          <w:pgMar w:top="1100" w:right="420" w:bottom="280" w:left="820" w:header="720" w:footer="720" w:gutter="0"/>
          <w:cols w:space="720"/>
        </w:sectPr>
      </w:pPr>
    </w:p>
    <w:p w:rsidR="00875EFA" w:rsidRDefault="00F06CC7">
      <w:pPr>
        <w:pStyle w:val="ListParagraph"/>
        <w:numPr>
          <w:ilvl w:val="0"/>
          <w:numId w:val="1"/>
        </w:numPr>
        <w:tabs>
          <w:tab w:val="left" w:pos="1240"/>
        </w:tabs>
        <w:spacing w:before="69" w:after="5"/>
        <w:ind w:left="1239" w:hanging="361"/>
        <w:rPr>
          <w:b/>
          <w:sz w:val="28"/>
        </w:rPr>
      </w:pPr>
      <w:r>
        <w:rPr>
          <w:b/>
          <w:sz w:val="28"/>
        </w:rPr>
        <w:lastRenderedPageBreak/>
        <w:t>Kế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hoạch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dạy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học</w:t>
      </w:r>
    </w:p>
    <w:tbl>
      <w:tblPr>
        <w:tblW w:w="0" w:type="auto"/>
        <w:tblInd w:w="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3514"/>
        <w:gridCol w:w="1265"/>
        <w:gridCol w:w="7242"/>
        <w:gridCol w:w="1843"/>
      </w:tblGrid>
      <w:tr w:rsidR="00875EFA">
        <w:trPr>
          <w:trHeight w:val="964"/>
        </w:trPr>
        <w:tc>
          <w:tcPr>
            <w:tcW w:w="852" w:type="dxa"/>
          </w:tcPr>
          <w:p w:rsidR="00875EFA" w:rsidRDefault="00F06CC7">
            <w:pPr>
              <w:pStyle w:val="TableParagraph"/>
              <w:spacing w:before="158" w:line="322" w:lineRule="exact"/>
              <w:ind w:left="163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  <w:p w:rsidR="00875EFA" w:rsidRDefault="00F06CC7">
            <w:pPr>
              <w:pStyle w:val="TableParagraph"/>
              <w:ind w:left="187"/>
              <w:rPr>
                <w:b/>
                <w:sz w:val="28"/>
              </w:rPr>
            </w:pPr>
            <w:r>
              <w:rPr>
                <w:b/>
                <w:sz w:val="28"/>
              </w:rPr>
              <w:t>Tiết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118" w:right="137" w:hanging="953"/>
              <w:rPr>
                <w:b/>
                <w:sz w:val="28"/>
              </w:rPr>
            </w:pPr>
            <w:r>
              <w:rPr>
                <w:b/>
                <w:sz w:val="28"/>
              </w:rPr>
              <w:t>Bài học/bài kiểm tra, đánh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giá định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kì</w:t>
            </w:r>
          </w:p>
        </w:tc>
        <w:tc>
          <w:tcPr>
            <w:tcW w:w="1265" w:type="dxa"/>
          </w:tcPr>
          <w:p w:rsidR="00875EFA" w:rsidRDefault="00F06CC7">
            <w:pPr>
              <w:pStyle w:val="TableParagraph"/>
              <w:spacing w:before="158"/>
              <w:ind w:left="244" w:right="21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Số tiết</w:t>
            </w:r>
          </w:p>
        </w:tc>
        <w:tc>
          <w:tcPr>
            <w:tcW w:w="7242" w:type="dxa"/>
          </w:tcPr>
          <w:p w:rsidR="00875EFA" w:rsidRDefault="00F06CC7">
            <w:pPr>
              <w:pStyle w:val="TableParagraph"/>
              <w:spacing w:line="320" w:lineRule="exact"/>
              <w:ind w:left="2645" w:right="262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cầu cần đạt</w:t>
            </w:r>
          </w:p>
        </w:tc>
        <w:tc>
          <w:tcPr>
            <w:tcW w:w="1843" w:type="dxa"/>
          </w:tcPr>
          <w:p w:rsidR="00875EFA" w:rsidRDefault="00F06CC7">
            <w:pPr>
              <w:pStyle w:val="TableParagraph"/>
              <w:spacing w:line="320" w:lineRule="exact"/>
              <w:ind w:left="443"/>
              <w:rPr>
                <w:b/>
                <w:sz w:val="28"/>
              </w:rPr>
            </w:pPr>
            <w:r>
              <w:rPr>
                <w:b/>
                <w:sz w:val="28"/>
              </w:rPr>
              <w:t>Ghi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chú</w:t>
            </w:r>
          </w:p>
        </w:tc>
      </w:tr>
      <w:tr w:rsidR="00875EFA">
        <w:trPr>
          <w:trHeight w:val="323"/>
        </w:trPr>
        <w:tc>
          <w:tcPr>
            <w:tcW w:w="12873" w:type="dxa"/>
            <w:gridSpan w:val="4"/>
          </w:tcPr>
          <w:p w:rsidR="00875EFA" w:rsidRDefault="00F06CC7">
            <w:pPr>
              <w:pStyle w:val="TableParagraph"/>
              <w:spacing w:line="304" w:lineRule="exact"/>
              <w:ind w:left="5756" w:right="574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HỌC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KÌ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I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</w:tr>
      <w:tr w:rsidR="00875EFA">
        <w:trPr>
          <w:trHeight w:val="321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line="301" w:lineRule="exact"/>
              <w:ind w:left="232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Chủ</w:t>
            </w:r>
            <w:r>
              <w:rPr>
                <w:b/>
                <w:color w:val="FF0000"/>
                <w:spacing w:val="-3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đề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1: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Bài tập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thể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dục</w:t>
            </w:r>
          </w:p>
        </w:tc>
        <w:tc>
          <w:tcPr>
            <w:tcW w:w="1265" w:type="dxa"/>
          </w:tcPr>
          <w:p w:rsidR="00875EFA" w:rsidRDefault="00F06CC7">
            <w:pPr>
              <w:pStyle w:val="TableParagraph"/>
              <w:spacing w:line="301" w:lineRule="exact"/>
              <w:ind w:left="218" w:right="21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07</w:t>
            </w:r>
          </w:p>
        </w:tc>
        <w:tc>
          <w:tcPr>
            <w:tcW w:w="7242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</w:tr>
      <w:tr w:rsidR="00875EFA">
        <w:trPr>
          <w:trHeight w:val="1610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8"/>
              <w:rPr>
                <w:b/>
                <w:sz w:val="25"/>
              </w:rPr>
            </w:pPr>
          </w:p>
          <w:p w:rsidR="00875EFA" w:rsidRDefault="00F06CC7">
            <w:pPr>
              <w:pStyle w:val="TableParagraph"/>
              <w:spacing w:before="1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numPr>
                <w:ilvl w:val="0"/>
                <w:numId w:val="2"/>
              </w:numPr>
              <w:tabs>
                <w:tab w:val="left" w:pos="271"/>
              </w:tabs>
              <w:spacing w:line="315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Học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từ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đến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nhịp 8</w:t>
            </w:r>
          </w:p>
          <w:p w:rsidR="00875EFA" w:rsidRDefault="00F06CC7">
            <w:pPr>
              <w:pStyle w:val="TableParagraph"/>
              <w:numPr>
                <w:ilvl w:val="0"/>
                <w:numId w:val="2"/>
              </w:numPr>
              <w:tabs>
                <w:tab w:val="left" w:pos="303"/>
              </w:tabs>
              <w:ind w:right="96" w:firstLine="0"/>
              <w:jc w:val="both"/>
              <w:rPr>
                <w:sz w:val="28"/>
              </w:rPr>
            </w:pPr>
            <w:r>
              <w:rPr>
                <w:sz w:val="28"/>
              </w:rPr>
              <w:t>Trò chơi “Vận chuyển qua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cầu”,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hoặc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do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giáo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viên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chọn.(sgk )</w:t>
            </w:r>
          </w:p>
        </w:tc>
        <w:tc>
          <w:tcPr>
            <w:tcW w:w="1265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42" w:type="dxa"/>
          </w:tcPr>
          <w:p w:rsidR="00875EFA" w:rsidRDefault="00F06CC7">
            <w:pPr>
              <w:pStyle w:val="TableParagraph"/>
              <w:numPr>
                <w:ilvl w:val="0"/>
                <w:numId w:val="3"/>
              </w:numPr>
              <w:tabs>
                <w:tab w:val="left" w:pos="259"/>
              </w:tabs>
              <w:spacing w:line="315" w:lineRule="exact"/>
              <w:ind w:left="258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đúng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từ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đến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8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của.</w:t>
            </w:r>
          </w:p>
          <w:p w:rsidR="00875EFA" w:rsidRDefault="00F06CC7">
            <w:pPr>
              <w:pStyle w:val="TableParagraph"/>
              <w:numPr>
                <w:ilvl w:val="0"/>
                <w:numId w:val="3"/>
              </w:numPr>
              <w:tabs>
                <w:tab w:val="left" w:pos="300"/>
              </w:tabs>
              <w:ind w:right="101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chỉnh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,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sửa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sai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thông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qua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nghe,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quan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sát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quá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trình tập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.</w:t>
            </w:r>
          </w:p>
          <w:p w:rsidR="00875EFA" w:rsidRDefault="00F06CC7">
            <w:pPr>
              <w:pStyle w:val="TableParagraph"/>
              <w:numPr>
                <w:ilvl w:val="0"/>
                <w:numId w:val="3"/>
              </w:numPr>
              <w:tabs>
                <w:tab w:val="left" w:pos="259"/>
              </w:tabs>
              <w:spacing w:before="1"/>
              <w:ind w:left="258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vận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dụng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tổ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chức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chơi phát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khéo léo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610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8"/>
              <w:rPr>
                <w:b/>
                <w:sz w:val="25"/>
              </w:rPr>
            </w:pPr>
          </w:p>
          <w:p w:rsidR="00875EFA" w:rsidRDefault="00F06CC7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numPr>
                <w:ilvl w:val="0"/>
                <w:numId w:val="4"/>
              </w:numPr>
              <w:tabs>
                <w:tab w:val="left" w:pos="295"/>
              </w:tabs>
              <w:ind w:right="98" w:firstLine="0"/>
              <w:rPr>
                <w:sz w:val="28"/>
              </w:rPr>
            </w:pPr>
            <w:r>
              <w:rPr>
                <w:sz w:val="28"/>
              </w:rPr>
              <w:t>Ôn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từ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đến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8</w:t>
            </w:r>
          </w:p>
          <w:p w:rsidR="00875EFA" w:rsidRDefault="00F06CC7">
            <w:pPr>
              <w:pStyle w:val="TableParagraph"/>
              <w:numPr>
                <w:ilvl w:val="0"/>
                <w:numId w:val="4"/>
              </w:numPr>
              <w:tabs>
                <w:tab w:val="left" w:pos="271"/>
              </w:tabs>
              <w:spacing w:line="322" w:lineRule="exact"/>
              <w:ind w:left="270" w:hanging="164"/>
              <w:rPr>
                <w:sz w:val="28"/>
              </w:rPr>
            </w:pPr>
            <w:r>
              <w:rPr>
                <w:sz w:val="28"/>
              </w:rPr>
              <w:t>Học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từ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9 đến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nhịp 16</w:t>
            </w:r>
          </w:p>
        </w:tc>
        <w:tc>
          <w:tcPr>
            <w:tcW w:w="1265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42" w:type="dxa"/>
          </w:tcPr>
          <w:p w:rsidR="00875EFA" w:rsidRDefault="00F06CC7">
            <w:pPr>
              <w:pStyle w:val="TableParagraph"/>
              <w:numPr>
                <w:ilvl w:val="0"/>
                <w:numId w:val="5"/>
              </w:numPr>
              <w:tabs>
                <w:tab w:val="left" w:pos="283"/>
              </w:tabs>
              <w:ind w:right="97" w:firstLine="0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tốt,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chuẩn,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đều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điệu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tác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từ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đến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nhịp 8</w:t>
            </w:r>
          </w:p>
          <w:p w:rsidR="00875EFA" w:rsidRDefault="00F06CC7">
            <w:pPr>
              <w:pStyle w:val="TableParagraph"/>
              <w:numPr>
                <w:ilvl w:val="0"/>
                <w:numId w:val="5"/>
              </w:numPr>
              <w:tabs>
                <w:tab w:val="left" w:pos="259"/>
              </w:tabs>
              <w:spacing w:line="322" w:lineRule="exact"/>
              <w:ind w:left="258" w:hanging="164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bản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đúng từ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nhịp 9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đến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nhịp 16</w:t>
            </w:r>
          </w:p>
          <w:p w:rsidR="00875EFA" w:rsidRDefault="00F06CC7">
            <w:pPr>
              <w:pStyle w:val="TableParagraph"/>
              <w:numPr>
                <w:ilvl w:val="0"/>
                <w:numId w:val="5"/>
              </w:numPr>
              <w:tabs>
                <w:tab w:val="left" w:pos="300"/>
              </w:tabs>
              <w:spacing w:line="322" w:lineRule="exact"/>
              <w:ind w:right="102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chỉnh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,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sửa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sai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thông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qua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nghe,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quan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sát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quá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trình tập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610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8"/>
              <w:rPr>
                <w:b/>
                <w:sz w:val="25"/>
              </w:rPr>
            </w:pPr>
          </w:p>
          <w:p w:rsidR="00875EFA" w:rsidRDefault="00F06CC7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Luyện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tập:</w:t>
            </w:r>
          </w:p>
          <w:p w:rsidR="00875EFA" w:rsidRDefault="00F06CC7">
            <w:pPr>
              <w:pStyle w:val="TableParagraph"/>
              <w:numPr>
                <w:ilvl w:val="0"/>
                <w:numId w:val="6"/>
              </w:numPr>
              <w:tabs>
                <w:tab w:val="left" w:pos="534"/>
                <w:tab w:val="left" w:pos="535"/>
              </w:tabs>
              <w:ind w:right="97" w:firstLine="69"/>
              <w:rPr>
                <w:sz w:val="28"/>
              </w:rPr>
            </w:pPr>
            <w:r>
              <w:rPr>
                <w:sz w:val="28"/>
              </w:rPr>
              <w:t>Phối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hơp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từ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đến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nhịp 16</w:t>
            </w:r>
          </w:p>
          <w:p w:rsidR="00875EFA" w:rsidRDefault="00F06CC7">
            <w:pPr>
              <w:pStyle w:val="TableParagraph"/>
              <w:numPr>
                <w:ilvl w:val="0"/>
                <w:numId w:val="6"/>
              </w:numPr>
              <w:tabs>
                <w:tab w:val="left" w:pos="312"/>
              </w:tabs>
              <w:spacing w:line="324" w:lineRule="exact"/>
              <w:ind w:right="98" w:firstLine="0"/>
              <w:rPr>
                <w:sz w:val="28"/>
              </w:rPr>
            </w:pPr>
            <w:r>
              <w:rPr>
                <w:sz w:val="28"/>
              </w:rPr>
              <w:t>Trò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chơi: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Vượt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sông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(giáo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viên chọn)</w:t>
            </w:r>
          </w:p>
        </w:tc>
        <w:tc>
          <w:tcPr>
            <w:tcW w:w="1265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42" w:type="dxa"/>
          </w:tcPr>
          <w:p w:rsidR="00875EFA" w:rsidRDefault="00F06CC7">
            <w:pPr>
              <w:pStyle w:val="TableParagraph"/>
              <w:numPr>
                <w:ilvl w:val="0"/>
                <w:numId w:val="7"/>
              </w:numPr>
              <w:tabs>
                <w:tab w:val="left" w:pos="259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nhịp điệu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tác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đều đẹp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từ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nhịp 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đến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nhịp 16</w:t>
            </w:r>
          </w:p>
          <w:p w:rsidR="00875EFA" w:rsidRDefault="00F06CC7">
            <w:pPr>
              <w:pStyle w:val="TableParagraph"/>
              <w:numPr>
                <w:ilvl w:val="0"/>
                <w:numId w:val="7"/>
              </w:numPr>
              <w:tabs>
                <w:tab w:val="left" w:pos="259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khai,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khiển tổ,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nhóm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</w:p>
          <w:p w:rsidR="00875EFA" w:rsidRDefault="00F06CC7">
            <w:pPr>
              <w:pStyle w:val="TableParagraph"/>
              <w:numPr>
                <w:ilvl w:val="0"/>
                <w:numId w:val="7"/>
              </w:numPr>
              <w:tabs>
                <w:tab w:val="left" w:pos="259"/>
              </w:tabs>
              <w:rPr>
                <w:sz w:val="28"/>
              </w:rPr>
            </w:pPr>
            <w:r>
              <w:rPr>
                <w:sz w:val="28"/>
              </w:rPr>
              <w:t>Tích 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giác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đoàn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kết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trong tập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932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8"/>
              <w:rPr>
                <w:b/>
                <w:sz w:val="39"/>
              </w:rPr>
            </w:pPr>
          </w:p>
          <w:p w:rsidR="00875EFA" w:rsidRDefault="00F06CC7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numPr>
                <w:ilvl w:val="0"/>
                <w:numId w:val="8"/>
              </w:numPr>
              <w:tabs>
                <w:tab w:val="left" w:pos="437"/>
              </w:tabs>
              <w:ind w:right="96" w:firstLine="0"/>
              <w:jc w:val="both"/>
              <w:rPr>
                <w:sz w:val="28"/>
              </w:rPr>
            </w:pPr>
            <w:r>
              <w:rPr>
                <w:sz w:val="28"/>
              </w:rPr>
              <w:t>Học từ nhịp 17 đến nhịp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24</w:t>
            </w:r>
          </w:p>
          <w:p w:rsidR="00875EFA" w:rsidRDefault="00F06CC7">
            <w:pPr>
              <w:pStyle w:val="TableParagraph"/>
              <w:numPr>
                <w:ilvl w:val="0"/>
                <w:numId w:val="8"/>
              </w:numPr>
              <w:tabs>
                <w:tab w:val="left" w:pos="387"/>
              </w:tabs>
              <w:ind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>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“Ai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làm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đúng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nhất”,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hoặc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do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giáo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viên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chọn</w:t>
            </w:r>
          </w:p>
        </w:tc>
        <w:tc>
          <w:tcPr>
            <w:tcW w:w="1265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42" w:type="dxa"/>
          </w:tcPr>
          <w:p w:rsidR="00875EFA" w:rsidRDefault="00F06CC7">
            <w:pPr>
              <w:pStyle w:val="TableParagraph"/>
              <w:numPr>
                <w:ilvl w:val="0"/>
                <w:numId w:val="9"/>
              </w:numPr>
              <w:tabs>
                <w:tab w:val="left" w:pos="288"/>
              </w:tabs>
              <w:ind w:right="95" w:firstLine="0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cơ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bản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đúng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từ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17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đến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24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của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bài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dục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liên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hoàn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</w:p>
          <w:p w:rsidR="00875EFA" w:rsidRDefault="00F06CC7">
            <w:pPr>
              <w:pStyle w:val="TableParagraph"/>
              <w:numPr>
                <w:ilvl w:val="0"/>
                <w:numId w:val="9"/>
              </w:numPr>
              <w:tabs>
                <w:tab w:val="left" w:pos="300"/>
              </w:tabs>
              <w:ind w:right="102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chỉnh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,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sửa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sai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thông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qua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nghe,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quan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sát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quá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trình tập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.</w:t>
            </w:r>
          </w:p>
          <w:p w:rsidR="00875EFA" w:rsidRDefault="00F06CC7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ind w:left="258" w:hanging="164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vận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dụng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tổ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chức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chơi phát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khéo léo</w:t>
            </w:r>
          </w:p>
          <w:p w:rsidR="00875EFA" w:rsidRDefault="00F06CC7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spacing w:line="308" w:lineRule="exact"/>
              <w:ind w:left="258" w:hanging="164"/>
              <w:rPr>
                <w:sz w:val="28"/>
              </w:rPr>
            </w:pPr>
            <w:r>
              <w:rPr>
                <w:sz w:val="28"/>
              </w:rPr>
              <w:t>Hăng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hái,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đoàn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kết trong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645"/>
        </w:trPr>
        <w:tc>
          <w:tcPr>
            <w:tcW w:w="852" w:type="dxa"/>
          </w:tcPr>
          <w:p w:rsidR="00875EFA" w:rsidRDefault="00F06CC7">
            <w:pPr>
              <w:pStyle w:val="TableParagraph"/>
              <w:spacing w:before="158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numPr>
                <w:ilvl w:val="0"/>
                <w:numId w:val="10"/>
              </w:numPr>
              <w:tabs>
                <w:tab w:val="left" w:pos="271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Ôn từ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nhịp 17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đến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nhịp 24</w:t>
            </w:r>
          </w:p>
          <w:p w:rsidR="00875EFA" w:rsidRDefault="00F06CC7">
            <w:pPr>
              <w:pStyle w:val="TableParagraph"/>
              <w:numPr>
                <w:ilvl w:val="0"/>
                <w:numId w:val="10"/>
              </w:numPr>
              <w:tabs>
                <w:tab w:val="left" w:pos="271"/>
              </w:tabs>
              <w:spacing w:line="311" w:lineRule="exact"/>
              <w:rPr>
                <w:sz w:val="28"/>
              </w:rPr>
            </w:pPr>
            <w:r>
              <w:rPr>
                <w:sz w:val="28"/>
              </w:rPr>
              <w:t>Học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từ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25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đến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nhip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32</w:t>
            </w:r>
          </w:p>
        </w:tc>
        <w:tc>
          <w:tcPr>
            <w:tcW w:w="1265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42" w:type="dxa"/>
          </w:tcPr>
          <w:p w:rsidR="00875EFA" w:rsidRDefault="00F06CC7">
            <w:pPr>
              <w:pStyle w:val="TableParagraph"/>
              <w:spacing w:line="315" w:lineRule="exact"/>
              <w:ind w:left="95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Thực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tốt,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chuẩn,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đều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điệu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tác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từ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17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đến</w:t>
            </w:r>
          </w:p>
          <w:p w:rsidR="00875EFA" w:rsidRDefault="00F06CC7">
            <w:pPr>
              <w:pStyle w:val="TableParagraph"/>
              <w:spacing w:line="311" w:lineRule="exact"/>
              <w:ind w:left="95"/>
              <w:rPr>
                <w:sz w:val="28"/>
              </w:rPr>
            </w:pPr>
            <w:r>
              <w:rPr>
                <w:sz w:val="28"/>
              </w:rPr>
              <w:t>nhịp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24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</w:tbl>
    <w:p w:rsidR="00875EFA" w:rsidRDefault="00875EFA">
      <w:pPr>
        <w:rPr>
          <w:sz w:val="28"/>
        </w:rPr>
        <w:sectPr w:rsidR="00875EFA">
          <w:pgSz w:w="16850" w:h="11910" w:orient="landscape"/>
          <w:pgMar w:top="1060" w:right="420" w:bottom="280" w:left="820" w:header="720" w:footer="720" w:gutter="0"/>
          <w:cols w:space="720"/>
        </w:sectPr>
      </w:pPr>
    </w:p>
    <w:p w:rsidR="00875EFA" w:rsidRDefault="00875EFA">
      <w:pPr>
        <w:pStyle w:val="BodyText"/>
        <w:rPr>
          <w:b/>
          <w:sz w:val="2"/>
        </w:rPr>
      </w:pPr>
    </w:p>
    <w:tbl>
      <w:tblPr>
        <w:tblW w:w="0" w:type="auto"/>
        <w:tblInd w:w="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3514"/>
        <w:gridCol w:w="1253"/>
        <w:gridCol w:w="7254"/>
        <w:gridCol w:w="1843"/>
      </w:tblGrid>
      <w:tr w:rsidR="00875EFA">
        <w:trPr>
          <w:trHeight w:val="1610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giáo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viên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11"/>
              </w:numPr>
              <w:tabs>
                <w:tab w:val="left" w:pos="271"/>
              </w:tabs>
              <w:spacing w:line="317" w:lineRule="exact"/>
              <w:ind w:left="270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bản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đúng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từ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nhịp 25 đến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nhịp 32</w:t>
            </w:r>
          </w:p>
          <w:p w:rsidR="00875EFA" w:rsidRDefault="00F06CC7">
            <w:pPr>
              <w:pStyle w:val="TableParagraph"/>
              <w:numPr>
                <w:ilvl w:val="0"/>
                <w:numId w:val="11"/>
              </w:numPr>
              <w:tabs>
                <w:tab w:val="left" w:pos="283"/>
              </w:tabs>
              <w:ind w:right="105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chỉnh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sửa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sai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thông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qua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quá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trình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tiếp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thu hướng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dẫn</w:t>
            </w:r>
          </w:p>
          <w:p w:rsidR="00875EFA" w:rsidRDefault="00F06CC7">
            <w:pPr>
              <w:pStyle w:val="TableParagraph"/>
              <w:numPr>
                <w:ilvl w:val="0"/>
                <w:numId w:val="11"/>
              </w:numPr>
              <w:tabs>
                <w:tab w:val="left" w:pos="271"/>
              </w:tabs>
              <w:spacing w:line="321" w:lineRule="exact"/>
              <w:ind w:left="27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khiển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tổ,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nhóm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tập luyện</w:t>
            </w:r>
          </w:p>
          <w:p w:rsidR="00875EFA" w:rsidRDefault="00F06CC7">
            <w:pPr>
              <w:pStyle w:val="TableParagraph"/>
              <w:numPr>
                <w:ilvl w:val="0"/>
                <w:numId w:val="11"/>
              </w:numPr>
              <w:tabs>
                <w:tab w:val="left" w:pos="271"/>
              </w:tabs>
              <w:spacing w:line="308" w:lineRule="exact"/>
              <w:ind w:left="27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vận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dụng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tổ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chức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nhanh,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khéo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léo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610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875EFA" w:rsidRDefault="00F06CC7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Ôn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từ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nhịp 17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đến nhịp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32</w:t>
            </w:r>
          </w:p>
          <w:p w:rsidR="00875EFA" w:rsidRDefault="00F06CC7">
            <w:pPr>
              <w:pStyle w:val="TableParagraph"/>
              <w:ind w:left="17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Trò chơi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giáo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viên chọn)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12"/>
              </w:numPr>
              <w:tabs>
                <w:tab w:val="left" w:pos="271"/>
              </w:tabs>
              <w:ind w:right="103" w:firstLine="0"/>
              <w:rPr>
                <w:sz w:val="28"/>
              </w:rPr>
            </w:pPr>
            <w:r>
              <w:rPr>
                <w:sz w:val="28"/>
              </w:rPr>
              <w:t>Phối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hợp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tốt,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nhịp điệu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tác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đều đẹp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từ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17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đến nhịp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32</w:t>
            </w:r>
          </w:p>
          <w:p w:rsidR="00875EFA" w:rsidRDefault="00F06CC7">
            <w:pPr>
              <w:pStyle w:val="TableParagraph"/>
              <w:numPr>
                <w:ilvl w:val="0"/>
                <w:numId w:val="12"/>
              </w:numPr>
              <w:tabs>
                <w:tab w:val="left" w:pos="271"/>
              </w:tabs>
              <w:spacing w:line="322" w:lineRule="exact"/>
              <w:ind w:left="27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khiển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tổ,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nhóm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tập luyện</w:t>
            </w:r>
          </w:p>
          <w:p w:rsidR="00875EFA" w:rsidRDefault="00F06CC7">
            <w:pPr>
              <w:pStyle w:val="TableParagraph"/>
              <w:numPr>
                <w:ilvl w:val="0"/>
                <w:numId w:val="12"/>
              </w:numPr>
              <w:tabs>
                <w:tab w:val="left" w:pos="271"/>
              </w:tabs>
              <w:spacing w:line="322" w:lineRule="exact"/>
              <w:ind w:left="270"/>
              <w:rPr>
                <w:sz w:val="28"/>
              </w:rPr>
            </w:pPr>
            <w:r>
              <w:rPr>
                <w:sz w:val="28"/>
              </w:rPr>
              <w:t>Tích 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giác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đoàn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kết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trong tập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</w:p>
          <w:p w:rsidR="00875EFA" w:rsidRDefault="00F06CC7">
            <w:pPr>
              <w:pStyle w:val="TableParagraph"/>
              <w:numPr>
                <w:ilvl w:val="0"/>
                <w:numId w:val="12"/>
              </w:numPr>
              <w:tabs>
                <w:tab w:val="left" w:pos="271"/>
              </w:tabs>
              <w:spacing w:line="308" w:lineRule="exact"/>
              <w:ind w:left="27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vận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dụng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tổ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chức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chơi phát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khéo léo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610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0"/>
              <w:rPr>
                <w:b/>
                <w:sz w:val="25"/>
              </w:rPr>
            </w:pPr>
          </w:p>
          <w:p w:rsidR="00875EFA" w:rsidRDefault="00F06CC7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numPr>
                <w:ilvl w:val="0"/>
                <w:numId w:val="13"/>
              </w:numPr>
              <w:tabs>
                <w:tab w:val="left" w:pos="276"/>
              </w:tabs>
              <w:ind w:right="96" w:firstLine="0"/>
              <w:rPr>
                <w:sz w:val="28"/>
              </w:rPr>
            </w:pPr>
            <w:r>
              <w:rPr>
                <w:sz w:val="28"/>
              </w:rPr>
              <w:t>Hoàn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thiện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bài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liên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hoàn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32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nhịp</w:t>
            </w:r>
          </w:p>
          <w:p w:rsidR="00875EFA" w:rsidRDefault="00F06CC7">
            <w:pPr>
              <w:pStyle w:val="TableParagraph"/>
              <w:numPr>
                <w:ilvl w:val="0"/>
                <w:numId w:val="13"/>
              </w:numPr>
              <w:tabs>
                <w:tab w:val="left" w:pos="271"/>
              </w:tabs>
              <w:spacing w:line="321" w:lineRule="exact"/>
              <w:ind w:left="270" w:hanging="164"/>
              <w:rPr>
                <w:sz w:val="28"/>
              </w:rPr>
            </w:pPr>
            <w:r>
              <w:rPr>
                <w:sz w:val="28"/>
              </w:rPr>
              <w:t>Trò chơi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giáo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viên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14"/>
              </w:numPr>
              <w:tabs>
                <w:tab w:val="left" w:pos="341"/>
              </w:tabs>
              <w:spacing w:line="317" w:lineRule="exact"/>
              <w:ind w:hanging="234"/>
              <w:rPr>
                <w:sz w:val="28"/>
              </w:rPr>
            </w:pPr>
            <w:r>
              <w:rPr>
                <w:sz w:val="28"/>
              </w:rPr>
              <w:t>Hoàn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thiện tốt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32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nhịp trong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bài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dục</w:t>
            </w:r>
          </w:p>
          <w:p w:rsidR="00875EFA" w:rsidRDefault="00F06CC7">
            <w:pPr>
              <w:pStyle w:val="TableParagraph"/>
              <w:numPr>
                <w:ilvl w:val="0"/>
                <w:numId w:val="14"/>
              </w:numPr>
              <w:tabs>
                <w:tab w:val="left" w:pos="271"/>
              </w:tabs>
              <w:spacing w:line="322" w:lineRule="exact"/>
              <w:ind w:left="270" w:hanging="164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thực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đều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nhịp điệu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động tác</w:t>
            </w:r>
          </w:p>
          <w:p w:rsidR="00875EFA" w:rsidRDefault="00F06CC7">
            <w:pPr>
              <w:pStyle w:val="TableParagraph"/>
              <w:numPr>
                <w:ilvl w:val="0"/>
                <w:numId w:val="14"/>
              </w:numPr>
              <w:tabs>
                <w:tab w:val="left" w:pos="271"/>
              </w:tabs>
              <w:ind w:left="270" w:hanging="164"/>
              <w:rPr>
                <w:sz w:val="28"/>
              </w:rPr>
            </w:pPr>
            <w:r>
              <w:rPr>
                <w:sz w:val="28"/>
              </w:rPr>
              <w:t>Biết điều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khiển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tổ,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nhóm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tập luyện.</w:t>
            </w:r>
          </w:p>
          <w:p w:rsidR="00875EFA" w:rsidRDefault="00F06CC7">
            <w:pPr>
              <w:pStyle w:val="TableParagraph"/>
              <w:numPr>
                <w:ilvl w:val="0"/>
                <w:numId w:val="14"/>
              </w:numPr>
              <w:tabs>
                <w:tab w:val="left" w:pos="271"/>
              </w:tabs>
              <w:spacing w:line="322" w:lineRule="exact"/>
              <w:ind w:left="270" w:hanging="164"/>
              <w:rPr>
                <w:sz w:val="28"/>
              </w:rPr>
            </w:pPr>
            <w:r>
              <w:rPr>
                <w:sz w:val="28"/>
              </w:rPr>
              <w:t>Tích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cực,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giác,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đoàn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kết trong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tập luyện</w:t>
            </w:r>
          </w:p>
          <w:p w:rsidR="00875EFA" w:rsidRDefault="00F06CC7">
            <w:pPr>
              <w:pStyle w:val="TableParagraph"/>
              <w:numPr>
                <w:ilvl w:val="0"/>
                <w:numId w:val="14"/>
              </w:numPr>
              <w:tabs>
                <w:tab w:val="left" w:pos="271"/>
              </w:tabs>
              <w:spacing w:line="308" w:lineRule="exact"/>
              <w:ind w:left="270" w:hanging="164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vận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dụng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tổ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chức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chơi phát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khéo léo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791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before="232"/>
              <w:ind w:left="107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Chủ</w:t>
            </w:r>
            <w:r>
              <w:rPr>
                <w:b/>
                <w:color w:val="FF0000"/>
                <w:spacing w:val="-2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đề 2:Chạy</w:t>
            </w:r>
            <w:r>
              <w:rPr>
                <w:b/>
                <w:color w:val="FF0000"/>
                <w:spacing w:val="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cư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li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ngắn</w:t>
            </w:r>
          </w:p>
        </w:tc>
        <w:tc>
          <w:tcPr>
            <w:tcW w:w="1253" w:type="dxa"/>
          </w:tcPr>
          <w:p w:rsidR="00875EFA" w:rsidRDefault="00F06CC7">
            <w:pPr>
              <w:pStyle w:val="TableParagraph"/>
              <w:spacing w:before="232"/>
              <w:ind w:left="468" w:right="4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7254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2208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F06CC7">
            <w:pPr>
              <w:pStyle w:val="TableParagraph"/>
              <w:spacing w:before="251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196"/>
              <w:rPr>
                <w:sz w:val="28"/>
              </w:rPr>
            </w:pPr>
            <w:r>
              <w:rPr>
                <w:sz w:val="28"/>
              </w:rPr>
              <w:t>Các động tác bổ trợ kỹ thuật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cự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ngắn.</w:t>
            </w:r>
          </w:p>
          <w:p w:rsidR="00875EFA" w:rsidRDefault="00F06CC7">
            <w:pPr>
              <w:pStyle w:val="TableParagraph"/>
              <w:numPr>
                <w:ilvl w:val="0"/>
                <w:numId w:val="15"/>
              </w:numPr>
              <w:tabs>
                <w:tab w:val="left" w:pos="271"/>
              </w:tabs>
              <w:spacing w:line="322" w:lineRule="exact"/>
              <w:ind w:left="270"/>
              <w:rPr>
                <w:sz w:val="28"/>
              </w:rPr>
            </w:pPr>
            <w:r>
              <w:rPr>
                <w:sz w:val="28"/>
              </w:rPr>
              <w:t>Chay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bước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nhỏ</w:t>
            </w:r>
          </w:p>
          <w:p w:rsidR="00875EFA" w:rsidRDefault="00F06CC7">
            <w:pPr>
              <w:pStyle w:val="TableParagraph"/>
              <w:numPr>
                <w:ilvl w:val="0"/>
                <w:numId w:val="15"/>
              </w:numPr>
              <w:tabs>
                <w:tab w:val="left" w:pos="271"/>
              </w:tabs>
              <w:spacing w:line="322" w:lineRule="exact"/>
              <w:ind w:left="270"/>
              <w:rPr>
                <w:sz w:val="28"/>
              </w:rPr>
            </w:pP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nâng cao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đùi</w:t>
            </w:r>
          </w:p>
          <w:p w:rsidR="00875EFA" w:rsidRDefault="00F06CC7">
            <w:pPr>
              <w:pStyle w:val="TableParagraph"/>
              <w:numPr>
                <w:ilvl w:val="0"/>
                <w:numId w:val="15"/>
              </w:numPr>
              <w:tabs>
                <w:tab w:val="left" w:pos="271"/>
              </w:tabs>
              <w:ind w:right="677" w:firstLine="0"/>
              <w:rPr>
                <w:sz w:val="28"/>
              </w:rPr>
            </w:pPr>
            <w:r>
              <w:rPr>
                <w:sz w:val="28"/>
              </w:rPr>
              <w:t>Trò chơi phát triển sức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nhanh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tiếp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)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16"/>
              </w:numPr>
              <w:tabs>
                <w:tab w:val="left" w:pos="286"/>
              </w:tabs>
              <w:ind w:right="93" w:firstLine="0"/>
              <w:jc w:val="both"/>
              <w:rPr>
                <w:sz w:val="28"/>
              </w:rPr>
            </w:pPr>
            <w:r>
              <w:rPr>
                <w:sz w:val="28"/>
              </w:rPr>
              <w:t>Thực hiện được các động tác bổ trợ kĩ thuật chạy bước nhỏ,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nâng cao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đùi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Biết lựa chọn và tham gia các hoạt động 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 vận động phù hợp với yêu cầu, nội dung bài học nhằm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chất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thể lực.</w:t>
            </w:r>
          </w:p>
          <w:p w:rsidR="00875EFA" w:rsidRDefault="00F06CC7">
            <w:pPr>
              <w:pStyle w:val="TableParagraph"/>
              <w:numPr>
                <w:ilvl w:val="0"/>
                <w:numId w:val="16"/>
              </w:numPr>
              <w:tabs>
                <w:tab w:val="left" w:pos="274"/>
              </w:tabs>
              <w:ind w:right="102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điều chỉnh, sửa sai động tác thông qua nghe, quan sát và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610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875EFA" w:rsidRDefault="00F06CC7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196"/>
              <w:rPr>
                <w:sz w:val="28"/>
              </w:rPr>
            </w:pPr>
            <w:r>
              <w:rPr>
                <w:sz w:val="28"/>
              </w:rPr>
              <w:t>Các động tác bổ trợ kỹ thuật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chạy cự li ngắn; - Ôn tâp: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bước nhỏ, 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nâng</w:t>
            </w:r>
          </w:p>
          <w:p w:rsidR="00875EFA" w:rsidRDefault="00F06CC7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cao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đùi.</w:t>
            </w:r>
          </w:p>
          <w:p w:rsidR="00875EFA" w:rsidRDefault="00F06CC7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Học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mới: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đạp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sau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17"/>
              </w:numPr>
              <w:tabs>
                <w:tab w:val="left" w:pos="286"/>
              </w:tabs>
              <w:ind w:right="93" w:firstLine="0"/>
              <w:jc w:val="both"/>
              <w:rPr>
                <w:sz w:val="28"/>
              </w:rPr>
            </w:pPr>
            <w:r>
              <w:rPr>
                <w:sz w:val="28"/>
              </w:rPr>
              <w:t>Thực hiện được các động tác bổ trợ kĩ thuật chạy bước nhỏ,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nâng cao đùi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- Biết lựa chọn và tham gia các hoạt động 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 vận động phù hợp với yêu cầu, nội dung bài học nhằm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chất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thể lực.</w:t>
            </w:r>
          </w:p>
          <w:p w:rsidR="00875EFA" w:rsidRDefault="00F06CC7">
            <w:pPr>
              <w:pStyle w:val="TableParagraph"/>
              <w:numPr>
                <w:ilvl w:val="0"/>
                <w:numId w:val="17"/>
              </w:numPr>
              <w:tabs>
                <w:tab w:val="left" w:pos="274"/>
              </w:tabs>
              <w:spacing w:line="308" w:lineRule="exact"/>
              <w:ind w:left="273" w:hanging="167"/>
              <w:jc w:val="both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chỉnh, sửa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sai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động tác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thông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qua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nghe, quan sát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</w:tbl>
    <w:p w:rsidR="00875EFA" w:rsidRDefault="00875EFA">
      <w:pPr>
        <w:rPr>
          <w:sz w:val="28"/>
        </w:rPr>
        <w:sectPr w:rsidR="00875EFA">
          <w:pgSz w:w="16850" w:h="11910" w:orient="landscape"/>
          <w:pgMar w:top="1100" w:right="420" w:bottom="280" w:left="820" w:header="720" w:footer="720" w:gutter="0"/>
          <w:cols w:space="720"/>
        </w:sectPr>
      </w:pPr>
    </w:p>
    <w:p w:rsidR="00875EFA" w:rsidRDefault="00875EFA">
      <w:pPr>
        <w:pStyle w:val="BodyText"/>
        <w:rPr>
          <w:b/>
          <w:sz w:val="2"/>
        </w:rPr>
      </w:pPr>
    </w:p>
    <w:tbl>
      <w:tblPr>
        <w:tblW w:w="0" w:type="auto"/>
        <w:tblInd w:w="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3514"/>
        <w:gridCol w:w="1253"/>
        <w:gridCol w:w="7254"/>
        <w:gridCol w:w="1843"/>
      </w:tblGrid>
      <w:tr w:rsidR="00875EFA">
        <w:trPr>
          <w:trHeight w:val="645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 chơi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phát triển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</w:p>
          <w:p w:rsidR="00875EFA" w:rsidRDefault="00F06CC7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nhanh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(Chạy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tiếp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sức)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2899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F06CC7">
            <w:pPr>
              <w:pStyle w:val="TableParagraph"/>
              <w:spacing w:before="252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196"/>
              <w:rPr>
                <w:sz w:val="28"/>
              </w:rPr>
            </w:pPr>
            <w:r>
              <w:rPr>
                <w:sz w:val="28"/>
              </w:rPr>
              <w:t>Các động tác bổ trợ kỹ thuật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giữa quãng.</w:t>
            </w:r>
          </w:p>
          <w:p w:rsidR="00875EFA" w:rsidRDefault="00F06CC7">
            <w:pPr>
              <w:pStyle w:val="TableParagraph"/>
              <w:numPr>
                <w:ilvl w:val="0"/>
                <w:numId w:val="18"/>
              </w:numPr>
              <w:tabs>
                <w:tab w:val="left" w:pos="271"/>
              </w:tabs>
              <w:spacing w:line="242" w:lineRule="auto"/>
              <w:ind w:right="307" w:firstLine="0"/>
              <w:rPr>
                <w:sz w:val="28"/>
              </w:rPr>
            </w:pPr>
            <w:r>
              <w:rPr>
                <w:sz w:val="28"/>
              </w:rPr>
              <w:t>Ôn: chạy bước nhỏ, chạy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nâng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cao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đùi,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đạp sau.</w:t>
            </w:r>
          </w:p>
          <w:p w:rsidR="00875EFA" w:rsidRDefault="00F06CC7">
            <w:pPr>
              <w:pStyle w:val="TableParagraph"/>
              <w:numPr>
                <w:ilvl w:val="0"/>
                <w:numId w:val="18"/>
              </w:numPr>
              <w:tabs>
                <w:tab w:val="left" w:pos="271"/>
              </w:tabs>
              <w:spacing w:line="318" w:lineRule="exact"/>
              <w:ind w:left="270"/>
              <w:rPr>
                <w:sz w:val="28"/>
              </w:rPr>
            </w:pPr>
            <w:r>
              <w:rPr>
                <w:sz w:val="28"/>
              </w:rPr>
              <w:t>Học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mới: 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giữa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quãng</w:t>
            </w:r>
          </w:p>
          <w:p w:rsidR="00875EFA" w:rsidRDefault="00F06CC7">
            <w:pPr>
              <w:pStyle w:val="TableParagraph"/>
              <w:numPr>
                <w:ilvl w:val="0"/>
                <w:numId w:val="18"/>
              </w:numPr>
              <w:tabs>
                <w:tab w:val="left" w:pos="271"/>
              </w:tabs>
              <w:ind w:right="680" w:firstLine="0"/>
              <w:rPr>
                <w:sz w:val="28"/>
              </w:rPr>
            </w:pPr>
            <w:r>
              <w:rPr>
                <w:sz w:val="28"/>
              </w:rPr>
              <w:t>Trò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nhanh (do GV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19"/>
              </w:numPr>
              <w:tabs>
                <w:tab w:val="left" w:pos="286"/>
              </w:tabs>
              <w:ind w:right="105" w:firstLine="0"/>
              <w:jc w:val="both"/>
              <w:rPr>
                <w:sz w:val="28"/>
              </w:rPr>
            </w:pPr>
            <w:r>
              <w:rPr>
                <w:sz w:val="28"/>
              </w:rPr>
              <w:t>Thực hiện được các động tác bổ trợ kĩ thuật chạy; làm quen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với các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giai đoạn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cự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ngắn (60m).</w:t>
            </w:r>
          </w:p>
          <w:p w:rsidR="00875EFA" w:rsidRDefault="00F06CC7">
            <w:pPr>
              <w:pStyle w:val="TableParagraph"/>
              <w:numPr>
                <w:ilvl w:val="0"/>
                <w:numId w:val="19"/>
              </w:numPr>
              <w:tabs>
                <w:tab w:val="left" w:pos="271"/>
              </w:tabs>
              <w:spacing w:line="321" w:lineRule="exact"/>
              <w:ind w:left="270" w:hanging="164"/>
              <w:jc w:val="both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được các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đ/t bổ trợ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giưa quãng</w:t>
            </w:r>
          </w:p>
          <w:p w:rsidR="00875EFA" w:rsidRDefault="00F06CC7">
            <w:pPr>
              <w:pStyle w:val="TableParagraph"/>
              <w:numPr>
                <w:ilvl w:val="0"/>
                <w:numId w:val="19"/>
              </w:numPr>
              <w:tabs>
                <w:tab w:val="left" w:pos="298"/>
              </w:tabs>
              <w:ind w:right="97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lựa chọn và tham gia các hoạt động trò chơi vận động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phù hợp với yêu cầu, nội dung bài học nhằm phát triển tố chất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lực.</w:t>
            </w:r>
          </w:p>
          <w:p w:rsidR="00875EFA" w:rsidRDefault="00F06CC7">
            <w:pPr>
              <w:pStyle w:val="TableParagraph"/>
              <w:numPr>
                <w:ilvl w:val="0"/>
                <w:numId w:val="19"/>
              </w:numPr>
              <w:tabs>
                <w:tab w:val="left" w:pos="274"/>
              </w:tabs>
              <w:ind w:right="102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điều chỉnh, sửa sai động tác thông qua nghe, quan sát và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2897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F06CC7">
            <w:pPr>
              <w:pStyle w:val="TableParagraph"/>
              <w:spacing w:before="249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127" w:firstLine="69"/>
              <w:rPr>
                <w:sz w:val="28"/>
              </w:rPr>
            </w:pPr>
            <w:r>
              <w:rPr>
                <w:sz w:val="28"/>
              </w:rPr>
              <w:t>Các động tác bổ trợ kỹ thuật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giũa quãng.</w:t>
            </w:r>
          </w:p>
          <w:p w:rsidR="00875EFA" w:rsidRDefault="00F06CC7">
            <w:pPr>
              <w:pStyle w:val="TableParagraph"/>
              <w:numPr>
                <w:ilvl w:val="0"/>
                <w:numId w:val="20"/>
              </w:numPr>
              <w:tabs>
                <w:tab w:val="left" w:pos="341"/>
              </w:tabs>
              <w:spacing w:line="321" w:lineRule="exact"/>
              <w:ind w:left="340"/>
              <w:rPr>
                <w:sz w:val="28"/>
              </w:rPr>
            </w:pPr>
            <w:r>
              <w:rPr>
                <w:sz w:val="28"/>
              </w:rPr>
              <w:t>Ôn tâp: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bước nhỏ,</w:t>
            </w:r>
          </w:p>
          <w:p w:rsidR="00875EFA" w:rsidRDefault="00F06CC7">
            <w:pPr>
              <w:pStyle w:val="TableParagraph"/>
              <w:ind w:left="107" w:right="223"/>
              <w:rPr>
                <w:sz w:val="28"/>
              </w:rPr>
            </w:pPr>
            <w:r>
              <w:rPr>
                <w:sz w:val="28"/>
              </w:rPr>
              <w:t>chạy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nâng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cao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đùi,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đạp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sau,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giữa quãng.</w:t>
            </w:r>
          </w:p>
          <w:p w:rsidR="00875EFA" w:rsidRDefault="00F06CC7">
            <w:pPr>
              <w:pStyle w:val="TableParagraph"/>
              <w:numPr>
                <w:ilvl w:val="0"/>
                <w:numId w:val="20"/>
              </w:numPr>
              <w:tabs>
                <w:tab w:val="left" w:pos="271"/>
              </w:tabs>
              <w:spacing w:line="242" w:lineRule="auto"/>
              <w:ind w:right="570" w:firstLine="0"/>
              <w:rPr>
                <w:sz w:val="28"/>
              </w:rPr>
            </w:pPr>
            <w:r>
              <w:rPr>
                <w:sz w:val="28"/>
              </w:rPr>
              <w:t>Học mới: Thở trong tập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luyện cự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li ngắn.</w:t>
            </w:r>
          </w:p>
          <w:p w:rsidR="00875EFA" w:rsidRDefault="00F06CC7">
            <w:pPr>
              <w:pStyle w:val="TableParagraph"/>
              <w:numPr>
                <w:ilvl w:val="0"/>
                <w:numId w:val="20"/>
              </w:numPr>
              <w:tabs>
                <w:tab w:val="left" w:pos="271"/>
              </w:tabs>
              <w:spacing w:line="317" w:lineRule="exact"/>
              <w:ind w:left="270"/>
              <w:rPr>
                <w:sz w:val="28"/>
              </w:rPr>
            </w:pPr>
            <w:r>
              <w:rPr>
                <w:sz w:val="28"/>
              </w:rPr>
              <w:t>Trò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</w:p>
          <w:p w:rsidR="00875EFA" w:rsidRDefault="00F06CC7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nhanh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(do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GV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21"/>
              </w:numPr>
              <w:tabs>
                <w:tab w:val="left" w:pos="286"/>
              </w:tabs>
              <w:ind w:right="105" w:firstLine="0"/>
              <w:jc w:val="both"/>
              <w:rPr>
                <w:sz w:val="28"/>
              </w:rPr>
            </w:pPr>
            <w:r>
              <w:rPr>
                <w:sz w:val="28"/>
              </w:rPr>
              <w:t>Thực hiện được các động tác bổ trợ kĩ thuật chạy; làm quen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với các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giai đoạn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cự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ngắn (60m).</w:t>
            </w:r>
          </w:p>
          <w:p w:rsidR="00875EFA" w:rsidRDefault="00F06CC7">
            <w:pPr>
              <w:pStyle w:val="TableParagraph"/>
              <w:numPr>
                <w:ilvl w:val="0"/>
                <w:numId w:val="21"/>
              </w:numPr>
              <w:tabs>
                <w:tab w:val="left" w:pos="271"/>
              </w:tabs>
              <w:spacing w:line="321" w:lineRule="exact"/>
              <w:ind w:left="270" w:hanging="164"/>
              <w:jc w:val="both"/>
              <w:rPr>
                <w:sz w:val="28"/>
              </w:rPr>
            </w:pPr>
            <w:r>
              <w:rPr>
                <w:sz w:val="28"/>
              </w:rPr>
              <w:t>Biết cách thở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trong khi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</w:p>
          <w:p w:rsidR="00875EFA" w:rsidRDefault="00F06CC7">
            <w:pPr>
              <w:pStyle w:val="TableParagraph"/>
              <w:numPr>
                <w:ilvl w:val="0"/>
                <w:numId w:val="21"/>
              </w:numPr>
              <w:tabs>
                <w:tab w:val="left" w:pos="298"/>
              </w:tabs>
              <w:ind w:right="99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lựa chọn và tham gia các hoạt động trò chơi vận động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phù hợp với yêu cầu, nội dung bài học nhằm phát triển tố chất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lực.</w:t>
            </w:r>
          </w:p>
          <w:p w:rsidR="00875EFA" w:rsidRDefault="00F06CC7">
            <w:pPr>
              <w:pStyle w:val="TableParagraph"/>
              <w:numPr>
                <w:ilvl w:val="0"/>
                <w:numId w:val="21"/>
              </w:numPr>
              <w:tabs>
                <w:tab w:val="left" w:pos="274"/>
              </w:tabs>
              <w:ind w:right="102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điều chỉnh, sửa sai động tác thông qua nghe, quan sát và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2253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91"/>
              <w:rPr>
                <w:sz w:val="28"/>
              </w:rPr>
            </w:pPr>
            <w:r>
              <w:rPr>
                <w:sz w:val="28"/>
              </w:rPr>
              <w:t>Ôn tâp: Chạy bước nhỏ, chạy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nâng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cao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đùi,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đạp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sau,</w:t>
            </w:r>
          </w:p>
          <w:p w:rsidR="00875EFA" w:rsidRDefault="00F06CC7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giữa quãng.</w:t>
            </w:r>
          </w:p>
          <w:p w:rsidR="00875EFA" w:rsidRDefault="00F06CC7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-Học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mới: Xuất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cao</w:t>
            </w:r>
          </w:p>
          <w:p w:rsidR="00875EFA" w:rsidRDefault="00F06CC7">
            <w:pPr>
              <w:pStyle w:val="TableParagraph"/>
              <w:ind w:left="107" w:right="673"/>
              <w:rPr>
                <w:sz w:val="28"/>
              </w:rPr>
            </w:pPr>
            <w:r>
              <w:rPr>
                <w:sz w:val="28"/>
              </w:rPr>
              <w:t>-Trò chơi phát triển sức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nhanh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(Bắt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bóng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nhanh)</w:t>
            </w:r>
          </w:p>
          <w:p w:rsidR="00875EFA" w:rsidRDefault="00F06CC7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hoặc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do GV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chọn.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22"/>
              </w:numPr>
              <w:tabs>
                <w:tab w:val="left" w:pos="271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các động tác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bổ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trợ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kĩ 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 chơi.</w:t>
            </w:r>
          </w:p>
          <w:p w:rsidR="00875EFA" w:rsidRDefault="00F06CC7">
            <w:pPr>
              <w:pStyle w:val="TableParagraph"/>
              <w:numPr>
                <w:ilvl w:val="0"/>
                <w:numId w:val="22"/>
              </w:numPr>
              <w:tabs>
                <w:tab w:val="left" w:pos="271"/>
              </w:tabs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bản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đúng kĩ thuật chạy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giữa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quãng.</w:t>
            </w:r>
          </w:p>
          <w:p w:rsidR="00875EFA" w:rsidRDefault="00F06CC7">
            <w:pPr>
              <w:pStyle w:val="TableParagraph"/>
              <w:numPr>
                <w:ilvl w:val="0"/>
                <w:numId w:val="22"/>
              </w:numPr>
              <w:tabs>
                <w:tab w:val="left" w:pos="271"/>
              </w:tabs>
              <w:spacing w:before="2" w:line="322" w:lineRule="exact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đúng KT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xuất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phát cao</w:t>
            </w:r>
          </w:p>
          <w:p w:rsidR="00875EFA" w:rsidRDefault="00F06CC7">
            <w:pPr>
              <w:pStyle w:val="TableParagraph"/>
              <w:numPr>
                <w:ilvl w:val="0"/>
                <w:numId w:val="22"/>
              </w:numPr>
              <w:tabs>
                <w:tab w:val="left" w:pos="271"/>
              </w:tabs>
              <w:rPr>
                <w:sz w:val="28"/>
              </w:rPr>
            </w:pPr>
            <w:r>
              <w:rPr>
                <w:sz w:val="28"/>
              </w:rPr>
              <w:t>Tích 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giác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đoàn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kết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giúp đỡ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bạn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trong tập luyện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645"/>
        </w:trPr>
        <w:tc>
          <w:tcPr>
            <w:tcW w:w="852" w:type="dxa"/>
          </w:tcPr>
          <w:p w:rsidR="00875EFA" w:rsidRDefault="00F06CC7">
            <w:pPr>
              <w:pStyle w:val="TableParagraph"/>
              <w:spacing w:before="160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Ôn tâp: 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bước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nhỏ,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</w:p>
          <w:p w:rsidR="00875EFA" w:rsidRDefault="00F06CC7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nâng cao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đùi,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đạp sau,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23"/>
              </w:numPr>
              <w:tabs>
                <w:tab w:val="left" w:pos="271"/>
              </w:tabs>
              <w:spacing w:line="317" w:lineRule="exact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các động tác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bổ trợ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thuật , trò chơi.</w:t>
            </w:r>
          </w:p>
          <w:p w:rsidR="00875EFA" w:rsidRDefault="00F06CC7">
            <w:pPr>
              <w:pStyle w:val="TableParagraph"/>
              <w:numPr>
                <w:ilvl w:val="0"/>
                <w:numId w:val="23"/>
              </w:numPr>
              <w:tabs>
                <w:tab w:val="left" w:pos="271"/>
              </w:tabs>
              <w:spacing w:line="308" w:lineRule="exact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bản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đúng kĩ thuật chạy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giữa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quãng.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</w:tbl>
    <w:p w:rsidR="00875EFA" w:rsidRDefault="00875EFA">
      <w:pPr>
        <w:rPr>
          <w:sz w:val="28"/>
        </w:rPr>
        <w:sectPr w:rsidR="00875EFA">
          <w:pgSz w:w="16850" w:h="11910" w:orient="landscape"/>
          <w:pgMar w:top="1100" w:right="420" w:bottom="280" w:left="820" w:header="720" w:footer="720" w:gutter="0"/>
          <w:cols w:space="720"/>
        </w:sectPr>
      </w:pPr>
    </w:p>
    <w:p w:rsidR="00875EFA" w:rsidRDefault="00875EFA">
      <w:pPr>
        <w:pStyle w:val="BodyText"/>
        <w:rPr>
          <w:b/>
          <w:sz w:val="2"/>
        </w:rPr>
      </w:pPr>
    </w:p>
    <w:tbl>
      <w:tblPr>
        <w:tblW w:w="0" w:type="auto"/>
        <w:tblInd w:w="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3514"/>
        <w:gridCol w:w="1253"/>
        <w:gridCol w:w="7254"/>
        <w:gridCol w:w="1843"/>
      </w:tblGrid>
      <w:tr w:rsidR="00875EFA">
        <w:trPr>
          <w:trHeight w:val="1934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line="317" w:lineRule="exact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giữa quãng,</w:t>
            </w:r>
          </w:p>
          <w:p w:rsidR="00875EFA" w:rsidRDefault="00F06CC7">
            <w:pPr>
              <w:pStyle w:val="TableParagraph"/>
              <w:ind w:left="107" w:right="176"/>
              <w:jc w:val="both"/>
              <w:rPr>
                <w:sz w:val="28"/>
              </w:rPr>
            </w:pPr>
            <w:r>
              <w:rPr>
                <w:sz w:val="28"/>
              </w:rPr>
              <w:t>-Học mới: Chạy lao sau xuất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</w:p>
          <w:p w:rsidR="00875EFA" w:rsidRDefault="00F06CC7">
            <w:pPr>
              <w:pStyle w:val="TableParagraph"/>
              <w:spacing w:line="322" w:lineRule="exact"/>
              <w:ind w:left="107" w:right="680"/>
              <w:jc w:val="both"/>
              <w:rPr>
                <w:sz w:val="28"/>
              </w:rPr>
            </w:pPr>
            <w:r>
              <w:rPr>
                <w:sz w:val="28"/>
              </w:rPr>
              <w:t>-Trò chơi phát triển sức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nhanh (Bắt bóng nhanh)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hoặc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GV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chọn.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24"/>
              </w:numPr>
              <w:tabs>
                <w:tab w:val="left" w:pos="271"/>
              </w:tabs>
              <w:spacing w:line="317" w:lineRule="exact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đ/t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lao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sau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xuất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</w:p>
          <w:p w:rsidR="00875EFA" w:rsidRDefault="00F06CC7">
            <w:pPr>
              <w:pStyle w:val="TableParagraph"/>
              <w:numPr>
                <w:ilvl w:val="0"/>
                <w:numId w:val="24"/>
              </w:numPr>
              <w:tabs>
                <w:tab w:val="left" w:pos="271"/>
              </w:tabs>
              <w:rPr>
                <w:sz w:val="28"/>
              </w:rPr>
            </w:pPr>
            <w:r>
              <w:rPr>
                <w:sz w:val="28"/>
              </w:rPr>
              <w:t>Tích 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giác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đoàn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kết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giúp đỡ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bạn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trong tập luyện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2575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8"/>
              <w:rPr>
                <w:b/>
                <w:sz w:val="37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394" w:firstLine="69"/>
              <w:rPr>
                <w:sz w:val="28"/>
              </w:rPr>
            </w:pPr>
            <w:r>
              <w:rPr>
                <w:sz w:val="28"/>
              </w:rPr>
              <w:t>Ôn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tâp: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Ôn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một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số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tác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bổ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trợ, xuất phát cao,</w:t>
            </w:r>
          </w:p>
          <w:p w:rsidR="00875EFA" w:rsidRDefault="00F06CC7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lao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sau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XP.</w:t>
            </w:r>
          </w:p>
          <w:p w:rsidR="00875EFA" w:rsidRDefault="00F06CC7">
            <w:pPr>
              <w:pStyle w:val="TableParagraph"/>
              <w:ind w:left="107" w:right="258"/>
              <w:rPr>
                <w:sz w:val="28"/>
              </w:rPr>
            </w:pPr>
            <w:r>
              <w:rPr>
                <w:sz w:val="28"/>
              </w:rPr>
              <w:t>- Học mới: Một số điều luật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trong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đấu các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môn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</w:p>
          <w:p w:rsidR="00875EFA" w:rsidRDefault="00F06CC7">
            <w:pPr>
              <w:pStyle w:val="TableParagraph"/>
              <w:ind w:left="107" w:right="385"/>
              <w:rPr>
                <w:sz w:val="28"/>
              </w:rPr>
            </w:pPr>
            <w:r>
              <w:rPr>
                <w:sz w:val="28"/>
              </w:rPr>
              <w:t>-Trò chơi phát triển sức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nhanh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(Người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thừa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thứ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ba)</w:t>
            </w:r>
          </w:p>
          <w:p w:rsidR="00875EFA" w:rsidRDefault="00F06CC7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hoặc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do GV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chọn.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25"/>
              </w:numPr>
              <w:tabs>
                <w:tab w:val="left" w:pos="271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các động tác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bổ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trợ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kĩ 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 chơi.</w:t>
            </w:r>
          </w:p>
          <w:p w:rsidR="00875EFA" w:rsidRDefault="00F06CC7">
            <w:pPr>
              <w:pStyle w:val="TableParagraph"/>
              <w:numPr>
                <w:ilvl w:val="0"/>
                <w:numId w:val="25"/>
              </w:numPr>
              <w:tabs>
                <w:tab w:val="left" w:pos="271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bản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đúng kĩ thuật chạy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giữa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quãng.</w:t>
            </w:r>
          </w:p>
          <w:p w:rsidR="00875EFA" w:rsidRDefault="00F06CC7">
            <w:pPr>
              <w:pStyle w:val="TableParagraph"/>
              <w:numPr>
                <w:ilvl w:val="0"/>
                <w:numId w:val="25"/>
              </w:numPr>
              <w:tabs>
                <w:tab w:val="left" w:pos="271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đúng KT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xuất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phát cao</w:t>
            </w:r>
          </w:p>
          <w:p w:rsidR="00875EFA" w:rsidRDefault="00F06CC7">
            <w:pPr>
              <w:pStyle w:val="TableParagraph"/>
              <w:numPr>
                <w:ilvl w:val="0"/>
                <w:numId w:val="25"/>
              </w:numPr>
              <w:tabs>
                <w:tab w:val="left" w:pos="271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đ/t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lao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sau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xuất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</w:p>
          <w:p w:rsidR="00875EFA" w:rsidRDefault="00F06CC7">
            <w:pPr>
              <w:pStyle w:val="TableParagraph"/>
              <w:numPr>
                <w:ilvl w:val="0"/>
                <w:numId w:val="25"/>
              </w:numPr>
              <w:tabs>
                <w:tab w:val="left" w:pos="271"/>
              </w:tabs>
              <w:rPr>
                <w:sz w:val="28"/>
              </w:rPr>
            </w:pPr>
            <w:r>
              <w:rPr>
                <w:sz w:val="28"/>
              </w:rPr>
              <w:t>HS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hiểu được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một số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luật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cơ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bản</w:t>
            </w:r>
          </w:p>
          <w:p w:rsidR="00875EFA" w:rsidRDefault="00F06CC7">
            <w:pPr>
              <w:pStyle w:val="TableParagraph"/>
              <w:numPr>
                <w:ilvl w:val="0"/>
                <w:numId w:val="25"/>
              </w:numPr>
              <w:tabs>
                <w:tab w:val="left" w:pos="271"/>
              </w:tabs>
              <w:spacing w:before="2"/>
              <w:rPr>
                <w:sz w:val="28"/>
              </w:rPr>
            </w:pPr>
            <w:r>
              <w:rPr>
                <w:sz w:val="28"/>
              </w:rPr>
              <w:t>Tích 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giác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đoàn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kết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giúp đỡ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bạn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trong tập luyện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2575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F06CC7">
            <w:pPr>
              <w:pStyle w:val="TableParagraph"/>
              <w:spacing w:before="251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329"/>
              <w:jc w:val="both"/>
              <w:rPr>
                <w:sz w:val="28"/>
              </w:rPr>
            </w:pPr>
            <w:r>
              <w:rPr>
                <w:sz w:val="28"/>
              </w:rPr>
              <w:t>Ôn tâp:Một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số động tác bổ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trợ, xuất phát cao, chạy lao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sau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XP</w:t>
            </w:r>
          </w:p>
          <w:p w:rsidR="00875EFA" w:rsidRDefault="00F06CC7">
            <w:pPr>
              <w:pStyle w:val="TableParagraph"/>
              <w:ind w:left="107" w:right="678"/>
              <w:rPr>
                <w:sz w:val="28"/>
              </w:rPr>
            </w:pPr>
            <w:r>
              <w:rPr>
                <w:sz w:val="28"/>
              </w:rPr>
              <w:t>-Học mới: Chạy về đích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băng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qua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đích)</w:t>
            </w:r>
          </w:p>
          <w:p w:rsidR="00875EFA" w:rsidRDefault="00F06CC7">
            <w:pPr>
              <w:pStyle w:val="TableParagraph"/>
              <w:spacing w:line="322" w:lineRule="exact"/>
              <w:ind w:left="107" w:right="282"/>
              <w:rPr>
                <w:sz w:val="28"/>
              </w:rPr>
            </w:pPr>
            <w:r>
              <w:rPr>
                <w:sz w:val="28"/>
              </w:rPr>
              <w:t>-Trò chơi phát triển sức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nhanh( đổi bóng nhanh trên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đường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dích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dắc)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26"/>
              </w:numPr>
              <w:tabs>
                <w:tab w:val="left" w:pos="271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các động tác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bổ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trợ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kĩ 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 chơi.</w:t>
            </w:r>
          </w:p>
          <w:p w:rsidR="00875EFA" w:rsidRDefault="00F06CC7">
            <w:pPr>
              <w:pStyle w:val="TableParagraph"/>
              <w:numPr>
                <w:ilvl w:val="0"/>
                <w:numId w:val="26"/>
              </w:numPr>
              <w:tabs>
                <w:tab w:val="left" w:pos="271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bản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đúng kĩ thuật chạy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giữa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quãng.</w:t>
            </w:r>
          </w:p>
          <w:p w:rsidR="00875EFA" w:rsidRDefault="00F06CC7">
            <w:pPr>
              <w:pStyle w:val="TableParagraph"/>
              <w:numPr>
                <w:ilvl w:val="0"/>
                <w:numId w:val="26"/>
              </w:numPr>
              <w:tabs>
                <w:tab w:val="left" w:pos="271"/>
              </w:tabs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đúng KT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xuất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phát cao</w:t>
            </w:r>
          </w:p>
          <w:p w:rsidR="00875EFA" w:rsidRDefault="00F06CC7">
            <w:pPr>
              <w:pStyle w:val="TableParagraph"/>
              <w:numPr>
                <w:ilvl w:val="0"/>
                <w:numId w:val="26"/>
              </w:numPr>
              <w:tabs>
                <w:tab w:val="left" w:pos="271"/>
              </w:tabs>
              <w:spacing w:before="2" w:line="322" w:lineRule="exact"/>
              <w:rPr>
                <w:sz w:val="28"/>
              </w:rPr>
            </w:pPr>
            <w:r>
              <w:rPr>
                <w:sz w:val="28"/>
              </w:rPr>
              <w:t>Thức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đ/t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lao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sau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xuất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</w:p>
          <w:p w:rsidR="00875EFA" w:rsidRDefault="00F06CC7">
            <w:pPr>
              <w:pStyle w:val="TableParagraph"/>
              <w:numPr>
                <w:ilvl w:val="0"/>
                <w:numId w:val="26"/>
              </w:numPr>
              <w:tabs>
                <w:tab w:val="left" w:pos="271"/>
              </w:tabs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đ/t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đích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khi về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đích</w:t>
            </w:r>
          </w:p>
          <w:p w:rsidR="00875EFA" w:rsidRDefault="00F06CC7">
            <w:pPr>
              <w:pStyle w:val="TableParagraph"/>
              <w:numPr>
                <w:ilvl w:val="0"/>
                <w:numId w:val="26"/>
              </w:numPr>
              <w:tabs>
                <w:tab w:val="left" w:pos="271"/>
              </w:tabs>
              <w:rPr>
                <w:sz w:val="28"/>
              </w:rPr>
            </w:pPr>
            <w:r>
              <w:rPr>
                <w:sz w:val="28"/>
              </w:rPr>
              <w:t>Tích 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giác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đoàn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kết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giúp đỡ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bạn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trong tập luyện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2256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9"/>
              <w:rPr>
                <w:b/>
                <w:sz w:val="23"/>
              </w:rPr>
            </w:pPr>
          </w:p>
          <w:p w:rsidR="00875EFA" w:rsidRDefault="00F06CC7">
            <w:pPr>
              <w:pStyle w:val="TableParagraph"/>
              <w:spacing w:before="1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243" w:firstLine="69"/>
              <w:rPr>
                <w:sz w:val="28"/>
              </w:rPr>
            </w:pPr>
            <w:r>
              <w:rPr>
                <w:sz w:val="28"/>
              </w:rPr>
              <w:t>Ôn tâp: Một số động tác bổ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trợ. xuất phát cao, chạy lao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sau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XP</w:t>
            </w:r>
          </w:p>
          <w:p w:rsidR="00875EFA" w:rsidRDefault="00F06CC7">
            <w:pPr>
              <w:pStyle w:val="TableParagraph"/>
              <w:ind w:left="107" w:right="221"/>
              <w:rPr>
                <w:sz w:val="28"/>
              </w:rPr>
            </w:pPr>
            <w:r>
              <w:rPr>
                <w:sz w:val="28"/>
              </w:rPr>
              <w:t>-Học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mới: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Phối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hợp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giai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đoạn 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cự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ly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ngắn</w:t>
            </w:r>
          </w:p>
          <w:p w:rsidR="00875EFA" w:rsidRDefault="00F06CC7">
            <w:pPr>
              <w:pStyle w:val="TableParagraph"/>
              <w:spacing w:line="324" w:lineRule="exact"/>
              <w:ind w:left="107" w:right="386"/>
              <w:rPr>
                <w:sz w:val="28"/>
              </w:rPr>
            </w:pPr>
            <w:r>
              <w:rPr>
                <w:sz w:val="28"/>
              </w:rPr>
              <w:t>-Trò chơi phát triển sức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nhanh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(Người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thừa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thứ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ba)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27"/>
              </w:numPr>
              <w:tabs>
                <w:tab w:val="left" w:pos="271"/>
              </w:tabs>
              <w:spacing w:line="317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động tác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bổ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trợ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kĩ thuật</w:t>
            </w:r>
          </w:p>
          <w:p w:rsidR="00875EFA" w:rsidRDefault="00F06CC7">
            <w:pPr>
              <w:pStyle w:val="TableParagraph"/>
              <w:numPr>
                <w:ilvl w:val="0"/>
                <w:numId w:val="27"/>
              </w:numPr>
              <w:tabs>
                <w:tab w:val="left" w:pos="271"/>
              </w:tabs>
              <w:spacing w:line="322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Phối hợp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được các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gđ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trong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ngắn</w:t>
            </w:r>
          </w:p>
          <w:p w:rsidR="00875EFA" w:rsidRDefault="00F06CC7">
            <w:pPr>
              <w:pStyle w:val="TableParagraph"/>
              <w:numPr>
                <w:ilvl w:val="0"/>
                <w:numId w:val="27"/>
              </w:numPr>
              <w:tabs>
                <w:tab w:val="left" w:pos="298"/>
              </w:tabs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lựa chọn và tham gia các hoạt động trò chơi vận động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phù hợp với yêu cầu, nội dung bài học nhằm phát triển tố chất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lực.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</w:tbl>
    <w:p w:rsidR="00875EFA" w:rsidRDefault="00875EFA">
      <w:pPr>
        <w:rPr>
          <w:sz w:val="28"/>
        </w:rPr>
        <w:sectPr w:rsidR="00875EFA">
          <w:pgSz w:w="16850" w:h="11910" w:orient="landscape"/>
          <w:pgMar w:top="1100" w:right="420" w:bottom="280" w:left="820" w:header="720" w:footer="720" w:gutter="0"/>
          <w:cols w:space="720"/>
        </w:sectPr>
      </w:pPr>
    </w:p>
    <w:p w:rsidR="00875EFA" w:rsidRDefault="00875EFA">
      <w:pPr>
        <w:pStyle w:val="BodyText"/>
        <w:rPr>
          <w:b/>
          <w:sz w:val="2"/>
        </w:rPr>
      </w:pPr>
    </w:p>
    <w:tbl>
      <w:tblPr>
        <w:tblW w:w="0" w:type="auto"/>
        <w:tblInd w:w="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3514"/>
        <w:gridCol w:w="1253"/>
        <w:gridCol w:w="7254"/>
        <w:gridCol w:w="1843"/>
      </w:tblGrid>
      <w:tr w:rsidR="00875EFA">
        <w:trPr>
          <w:trHeight w:val="323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hoặc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do GV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chọn.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  <w:tc>
          <w:tcPr>
            <w:tcW w:w="7254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</w:tr>
      <w:tr w:rsidR="00875EFA">
        <w:trPr>
          <w:trHeight w:val="2575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0"/>
              <w:rPr>
                <w:b/>
                <w:sz w:val="37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191" w:firstLine="69"/>
              <w:jc w:val="both"/>
              <w:rPr>
                <w:sz w:val="28"/>
              </w:rPr>
            </w:pPr>
            <w:r>
              <w:rPr>
                <w:sz w:val="28"/>
              </w:rPr>
              <w:t>Ôn tâp : Một số động tác bổ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trợ,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phối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hợp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giai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đoạn</w:t>
            </w:r>
          </w:p>
          <w:p w:rsidR="00875EFA" w:rsidRDefault="00F06CC7">
            <w:pPr>
              <w:pStyle w:val="TableParagraph"/>
              <w:spacing w:line="321" w:lineRule="exact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cự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ngắn</w:t>
            </w:r>
          </w:p>
          <w:p w:rsidR="00343566" w:rsidRDefault="00343566">
            <w:pPr>
              <w:pStyle w:val="TableParagraph"/>
              <w:spacing w:line="322" w:lineRule="exact"/>
              <w:ind w:left="107" w:right="680"/>
              <w:jc w:val="both"/>
              <w:rPr>
                <w:b/>
                <w:color w:val="FF0000"/>
                <w:sz w:val="28"/>
              </w:rPr>
            </w:pPr>
          </w:p>
          <w:p w:rsidR="00B60980" w:rsidRPr="002D2729" w:rsidRDefault="002D2729" w:rsidP="002D2729">
            <w:pPr>
              <w:pStyle w:val="TableParagraph"/>
              <w:ind w:left="-60" w:right="358" w:hanging="584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M</w:t>
            </w:r>
            <w:r w:rsidR="00B60980" w:rsidRPr="002D2729">
              <w:rPr>
                <w:sz w:val="28"/>
                <w:lang w:val="en-US"/>
              </w:rPr>
              <w:t xml:space="preserve">ột </w:t>
            </w:r>
            <w:r>
              <w:rPr>
                <w:sz w:val="28"/>
                <w:lang w:val="en-US"/>
              </w:rPr>
              <w:t>M</w:t>
            </w:r>
            <w:r w:rsidRPr="002D2729">
              <w:rPr>
                <w:sz w:val="28"/>
                <w:lang w:val="en-US"/>
              </w:rPr>
              <w:t>ột</w:t>
            </w:r>
            <w:r>
              <w:rPr>
                <w:sz w:val="28"/>
                <w:lang w:val="en-US"/>
              </w:rPr>
              <w:t xml:space="preserve"> </w:t>
            </w:r>
            <w:r w:rsidR="00B60980" w:rsidRPr="002D2729">
              <w:rPr>
                <w:sz w:val="28"/>
                <w:lang w:val="en-US"/>
              </w:rPr>
              <w:t>số điều lệ cơ bản,biết cách thực hiện các</w:t>
            </w:r>
          </w:p>
          <w:p w:rsidR="00875EFA" w:rsidRDefault="00B60980" w:rsidP="002D2729">
            <w:pPr>
              <w:pStyle w:val="TableParagraph"/>
              <w:spacing w:line="322" w:lineRule="exact"/>
              <w:ind w:left="107" w:right="680"/>
              <w:jc w:val="center"/>
              <w:rPr>
                <w:sz w:val="28"/>
              </w:rPr>
            </w:pPr>
            <w:r w:rsidRPr="002D2729">
              <w:rPr>
                <w:sz w:val="28"/>
                <w:lang w:val="en-US"/>
              </w:rPr>
              <w:t>Nội dung kiểm tra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28"/>
              </w:numPr>
              <w:tabs>
                <w:tab w:val="left" w:pos="271"/>
              </w:tabs>
              <w:spacing w:line="315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một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số điều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luật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bản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trong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cự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li ngắn.</w:t>
            </w:r>
          </w:p>
          <w:p w:rsidR="00875EFA" w:rsidRDefault="00F06CC7">
            <w:pPr>
              <w:pStyle w:val="TableParagraph"/>
              <w:numPr>
                <w:ilvl w:val="0"/>
                <w:numId w:val="28"/>
              </w:numPr>
              <w:tabs>
                <w:tab w:val="left" w:pos="271"/>
              </w:tabs>
              <w:spacing w:line="322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động tác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bổ trợ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kĩ thuật chạy</w:t>
            </w:r>
          </w:p>
          <w:p w:rsidR="00343566" w:rsidRDefault="00343566" w:rsidP="00343566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cách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thực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nội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dung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kiểm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tra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(do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GVchọn);</w:t>
            </w:r>
          </w:p>
          <w:p w:rsidR="00B60980" w:rsidRDefault="00B60980" w:rsidP="00B6098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cách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thực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nội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dung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kiểm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tra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(do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GVchọn);</w:t>
            </w:r>
          </w:p>
          <w:p w:rsidR="00B60980" w:rsidRDefault="00B60980" w:rsidP="00B60980">
            <w:pPr>
              <w:pStyle w:val="TableParagraph"/>
              <w:numPr>
                <w:ilvl w:val="0"/>
                <w:numId w:val="29"/>
              </w:numPr>
              <w:tabs>
                <w:tab w:val="left" w:pos="271"/>
              </w:tabs>
              <w:spacing w:before="2" w:line="322" w:lineRule="exact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đúng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nội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dung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kiểm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tra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(do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GVchọn);</w:t>
            </w:r>
          </w:p>
          <w:p w:rsidR="00B60980" w:rsidRDefault="00B60980" w:rsidP="00B60980">
            <w:pPr>
              <w:pStyle w:val="TableParagraph"/>
              <w:numPr>
                <w:ilvl w:val="0"/>
                <w:numId w:val="29"/>
              </w:numPr>
              <w:tabs>
                <w:tab w:val="left" w:pos="271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Vận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dụng trong các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giờ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học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dục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hàng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ngày.</w:t>
            </w:r>
          </w:p>
          <w:p w:rsidR="00B60980" w:rsidRDefault="00B60980" w:rsidP="00B60980">
            <w:pPr>
              <w:pStyle w:val="TableParagraph"/>
              <w:numPr>
                <w:ilvl w:val="0"/>
                <w:numId w:val="29"/>
              </w:numPr>
              <w:tabs>
                <w:tab w:val="left" w:pos="295"/>
              </w:tabs>
              <w:ind w:left="294" w:hanging="188"/>
              <w:rPr>
                <w:sz w:val="28"/>
              </w:rPr>
            </w:pPr>
            <w:r>
              <w:rPr>
                <w:sz w:val="28"/>
              </w:rPr>
              <w:t>Tự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giác,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tích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cực,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đoàn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kết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giúp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đỡ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bạn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trong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  <w:p w:rsidR="00343566" w:rsidRDefault="00B60980" w:rsidP="00B60980">
            <w:pPr>
              <w:pStyle w:val="TableParagraph"/>
              <w:numPr>
                <w:ilvl w:val="0"/>
                <w:numId w:val="28"/>
              </w:numPr>
              <w:tabs>
                <w:tab w:val="left" w:pos="298"/>
              </w:tabs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khiển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tổ,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nhóm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nhận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xét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kết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quả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931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0"/>
              <w:rPr>
                <w:b/>
                <w:sz w:val="39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3514" w:type="dxa"/>
          </w:tcPr>
          <w:p w:rsidR="00875EFA" w:rsidRPr="00343566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Pr="00343566" w:rsidRDefault="00875EFA">
            <w:pPr>
              <w:pStyle w:val="TableParagraph"/>
              <w:spacing w:before="10"/>
              <w:rPr>
                <w:b/>
                <w:sz w:val="25"/>
              </w:rPr>
            </w:pPr>
          </w:p>
          <w:p w:rsidR="00343566" w:rsidRPr="00343566" w:rsidRDefault="00B60980" w:rsidP="00B60980">
            <w:pPr>
              <w:pStyle w:val="TableParagraph"/>
              <w:ind w:left="1108" w:right="358" w:hanging="725"/>
              <w:rPr>
                <w:b/>
                <w:sz w:val="28"/>
                <w:lang w:val="en-US"/>
              </w:rPr>
            </w:pPr>
            <w:r w:rsidRPr="009E6A76">
              <w:rPr>
                <w:b/>
                <w:color w:val="FF0000"/>
                <w:sz w:val="28"/>
              </w:rPr>
              <w:t>Kiểm tra giữa học kì I:</w:t>
            </w:r>
            <w:r w:rsidRPr="009E6A76">
              <w:rPr>
                <w:b/>
                <w:color w:val="FF0000"/>
                <w:spacing w:val="-67"/>
                <w:sz w:val="28"/>
              </w:rPr>
              <w:t xml:space="preserve"> </w:t>
            </w:r>
            <w:r w:rsidRPr="009E6A76">
              <w:rPr>
                <w:b/>
                <w:color w:val="FF0000"/>
                <w:sz w:val="28"/>
              </w:rPr>
              <w:t>Chạy ngắn</w:t>
            </w:r>
          </w:p>
        </w:tc>
        <w:tc>
          <w:tcPr>
            <w:tcW w:w="1253" w:type="dxa"/>
          </w:tcPr>
          <w:p w:rsidR="00875EFA" w:rsidRPr="00343566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Pr="00343566" w:rsidRDefault="00875EFA">
            <w:pPr>
              <w:pStyle w:val="TableParagraph"/>
              <w:spacing w:before="5"/>
              <w:rPr>
                <w:b/>
                <w:sz w:val="39"/>
              </w:rPr>
            </w:pPr>
          </w:p>
          <w:p w:rsidR="00875EFA" w:rsidRPr="00343566" w:rsidRDefault="00F06CC7">
            <w:pPr>
              <w:pStyle w:val="TableParagraph"/>
              <w:ind w:right="470"/>
              <w:jc w:val="right"/>
              <w:rPr>
                <w:b/>
                <w:sz w:val="28"/>
              </w:rPr>
            </w:pPr>
            <w:r w:rsidRPr="00343566">
              <w:rPr>
                <w:b/>
                <w:sz w:val="28"/>
              </w:rPr>
              <w:t>01</w:t>
            </w:r>
          </w:p>
        </w:tc>
        <w:tc>
          <w:tcPr>
            <w:tcW w:w="7254" w:type="dxa"/>
          </w:tcPr>
          <w:p w:rsidR="00B60980" w:rsidRPr="00B60980" w:rsidRDefault="00B60980" w:rsidP="00B60980">
            <w:pPr>
              <w:pStyle w:val="TableParagraph"/>
              <w:numPr>
                <w:ilvl w:val="0"/>
                <w:numId w:val="29"/>
              </w:numPr>
              <w:tabs>
                <w:tab w:val="left" w:pos="271"/>
              </w:tabs>
              <w:spacing w:before="2" w:line="322" w:lineRule="exact"/>
              <w:rPr>
                <w:sz w:val="28"/>
              </w:rPr>
            </w:pPr>
            <w:r w:rsidRPr="00B60980">
              <w:rPr>
                <w:sz w:val="28"/>
                <w:lang w:val="en-US"/>
              </w:rPr>
              <w:t>Thực</w:t>
            </w:r>
            <w:r w:rsidRPr="00B60980">
              <w:rPr>
                <w:sz w:val="28"/>
              </w:rPr>
              <w:t>hiện</w:t>
            </w:r>
            <w:r w:rsidRPr="00B60980">
              <w:rPr>
                <w:spacing w:val="-4"/>
                <w:sz w:val="28"/>
              </w:rPr>
              <w:t xml:space="preserve"> </w:t>
            </w:r>
            <w:r w:rsidRPr="00B60980">
              <w:rPr>
                <w:sz w:val="28"/>
              </w:rPr>
              <w:t>đúng</w:t>
            </w:r>
            <w:r w:rsidRPr="00B60980">
              <w:rPr>
                <w:spacing w:val="1"/>
                <w:sz w:val="28"/>
              </w:rPr>
              <w:t xml:space="preserve"> </w:t>
            </w:r>
            <w:r w:rsidRPr="00B60980">
              <w:rPr>
                <w:sz w:val="28"/>
              </w:rPr>
              <w:t>các</w:t>
            </w:r>
            <w:r w:rsidRPr="00B60980">
              <w:rPr>
                <w:spacing w:val="-4"/>
                <w:sz w:val="28"/>
              </w:rPr>
              <w:t xml:space="preserve"> </w:t>
            </w:r>
            <w:r w:rsidRPr="00B60980">
              <w:rPr>
                <w:sz w:val="28"/>
              </w:rPr>
              <w:t>nội</w:t>
            </w:r>
            <w:r w:rsidRPr="00B60980">
              <w:rPr>
                <w:spacing w:val="1"/>
                <w:sz w:val="28"/>
              </w:rPr>
              <w:t xml:space="preserve"> </w:t>
            </w:r>
            <w:r w:rsidRPr="00B60980">
              <w:rPr>
                <w:sz w:val="28"/>
              </w:rPr>
              <w:t>dung</w:t>
            </w:r>
            <w:r w:rsidRPr="00B60980">
              <w:rPr>
                <w:spacing w:val="-4"/>
                <w:sz w:val="28"/>
              </w:rPr>
              <w:t xml:space="preserve"> </w:t>
            </w:r>
            <w:r w:rsidRPr="00B60980">
              <w:rPr>
                <w:sz w:val="28"/>
              </w:rPr>
              <w:t>kiểm</w:t>
            </w:r>
            <w:r w:rsidRPr="00B60980">
              <w:rPr>
                <w:spacing w:val="-5"/>
                <w:sz w:val="28"/>
              </w:rPr>
              <w:t xml:space="preserve"> </w:t>
            </w:r>
            <w:r w:rsidRPr="00B60980">
              <w:rPr>
                <w:sz w:val="28"/>
              </w:rPr>
              <w:t>tra</w:t>
            </w:r>
            <w:r w:rsidRPr="00B60980">
              <w:rPr>
                <w:spacing w:val="-1"/>
                <w:sz w:val="28"/>
              </w:rPr>
              <w:t xml:space="preserve"> </w:t>
            </w:r>
            <w:r w:rsidRPr="00B60980">
              <w:rPr>
                <w:sz w:val="28"/>
              </w:rPr>
              <w:t>(do</w:t>
            </w:r>
            <w:r w:rsidRPr="00B60980">
              <w:rPr>
                <w:spacing w:val="-1"/>
                <w:sz w:val="28"/>
              </w:rPr>
              <w:t xml:space="preserve"> </w:t>
            </w:r>
            <w:r w:rsidRPr="00B60980">
              <w:rPr>
                <w:sz w:val="28"/>
              </w:rPr>
              <w:t>GVchọn);</w:t>
            </w:r>
          </w:p>
          <w:p w:rsidR="00B60980" w:rsidRPr="00B60980" w:rsidRDefault="00B60980" w:rsidP="00B60980">
            <w:pPr>
              <w:pStyle w:val="TableParagraph"/>
              <w:numPr>
                <w:ilvl w:val="0"/>
                <w:numId w:val="29"/>
              </w:numPr>
              <w:tabs>
                <w:tab w:val="left" w:pos="271"/>
              </w:tabs>
              <w:spacing w:line="322" w:lineRule="exact"/>
              <w:rPr>
                <w:sz w:val="28"/>
              </w:rPr>
            </w:pPr>
            <w:r w:rsidRPr="00B60980">
              <w:rPr>
                <w:sz w:val="28"/>
              </w:rPr>
              <w:t>Vận</w:t>
            </w:r>
            <w:r w:rsidRPr="00B60980">
              <w:rPr>
                <w:spacing w:val="-1"/>
                <w:sz w:val="28"/>
              </w:rPr>
              <w:t xml:space="preserve"> </w:t>
            </w:r>
            <w:r w:rsidRPr="00B60980">
              <w:rPr>
                <w:sz w:val="28"/>
              </w:rPr>
              <w:t>dụng trong các</w:t>
            </w:r>
            <w:r w:rsidRPr="00B60980">
              <w:rPr>
                <w:spacing w:val="-4"/>
                <w:sz w:val="28"/>
              </w:rPr>
              <w:t xml:space="preserve"> </w:t>
            </w:r>
            <w:r w:rsidRPr="00B60980">
              <w:rPr>
                <w:sz w:val="28"/>
              </w:rPr>
              <w:t>giờ</w:t>
            </w:r>
            <w:r w:rsidRPr="00B60980">
              <w:rPr>
                <w:spacing w:val="-1"/>
                <w:sz w:val="28"/>
              </w:rPr>
              <w:t xml:space="preserve"> </w:t>
            </w:r>
            <w:r w:rsidRPr="00B60980">
              <w:rPr>
                <w:sz w:val="28"/>
              </w:rPr>
              <w:t>học</w:t>
            </w:r>
            <w:r w:rsidRPr="00B60980">
              <w:rPr>
                <w:spacing w:val="-1"/>
                <w:sz w:val="28"/>
              </w:rPr>
              <w:t xml:space="preserve"> </w:t>
            </w:r>
            <w:r w:rsidRPr="00B60980">
              <w:rPr>
                <w:sz w:val="28"/>
              </w:rPr>
              <w:t>thể</w:t>
            </w:r>
            <w:r w:rsidRPr="00B60980">
              <w:rPr>
                <w:spacing w:val="-4"/>
                <w:sz w:val="28"/>
              </w:rPr>
              <w:t xml:space="preserve"> </w:t>
            </w:r>
            <w:r w:rsidRPr="00B60980">
              <w:rPr>
                <w:sz w:val="28"/>
              </w:rPr>
              <w:t>dục</w:t>
            </w:r>
            <w:r w:rsidRPr="00B60980">
              <w:rPr>
                <w:spacing w:val="-1"/>
                <w:sz w:val="28"/>
              </w:rPr>
              <w:t xml:space="preserve"> </w:t>
            </w:r>
            <w:r w:rsidRPr="00B60980">
              <w:rPr>
                <w:sz w:val="28"/>
              </w:rPr>
              <w:t>và</w:t>
            </w:r>
            <w:r w:rsidRPr="00B60980">
              <w:rPr>
                <w:spacing w:val="-3"/>
                <w:sz w:val="28"/>
              </w:rPr>
              <w:t xml:space="preserve"> </w:t>
            </w:r>
            <w:r w:rsidRPr="00B60980">
              <w:rPr>
                <w:sz w:val="28"/>
              </w:rPr>
              <w:t>tự</w:t>
            </w:r>
            <w:r w:rsidRPr="00B60980">
              <w:rPr>
                <w:spacing w:val="-2"/>
                <w:sz w:val="28"/>
              </w:rPr>
              <w:t xml:space="preserve"> </w:t>
            </w:r>
            <w:r w:rsidRPr="00B60980">
              <w:rPr>
                <w:sz w:val="28"/>
              </w:rPr>
              <w:t>tập</w:t>
            </w:r>
            <w:r w:rsidRPr="00B60980">
              <w:rPr>
                <w:spacing w:val="-3"/>
                <w:sz w:val="28"/>
              </w:rPr>
              <w:t xml:space="preserve"> </w:t>
            </w:r>
            <w:r w:rsidRPr="00B60980">
              <w:rPr>
                <w:sz w:val="28"/>
              </w:rPr>
              <w:t>hàng</w:t>
            </w:r>
            <w:r w:rsidRPr="00B60980">
              <w:rPr>
                <w:spacing w:val="-4"/>
                <w:sz w:val="28"/>
              </w:rPr>
              <w:t xml:space="preserve"> </w:t>
            </w:r>
            <w:r w:rsidRPr="00B60980">
              <w:rPr>
                <w:sz w:val="28"/>
              </w:rPr>
              <w:t>ngày.</w:t>
            </w:r>
          </w:p>
          <w:p w:rsidR="00B60980" w:rsidRPr="00B60980" w:rsidRDefault="00B60980" w:rsidP="00B60980">
            <w:pPr>
              <w:pStyle w:val="TableParagraph"/>
              <w:numPr>
                <w:ilvl w:val="0"/>
                <w:numId w:val="29"/>
              </w:numPr>
              <w:tabs>
                <w:tab w:val="left" w:pos="295"/>
              </w:tabs>
              <w:ind w:left="294" w:hanging="188"/>
              <w:rPr>
                <w:sz w:val="28"/>
              </w:rPr>
            </w:pPr>
            <w:r w:rsidRPr="00B60980">
              <w:rPr>
                <w:sz w:val="28"/>
              </w:rPr>
              <w:t>Tự</w:t>
            </w:r>
            <w:r w:rsidRPr="00B60980">
              <w:rPr>
                <w:spacing w:val="20"/>
                <w:sz w:val="28"/>
              </w:rPr>
              <w:t xml:space="preserve"> </w:t>
            </w:r>
            <w:r w:rsidRPr="00B60980">
              <w:rPr>
                <w:sz w:val="28"/>
              </w:rPr>
              <w:t>giác,</w:t>
            </w:r>
            <w:r w:rsidRPr="00B60980">
              <w:rPr>
                <w:spacing w:val="22"/>
                <w:sz w:val="28"/>
              </w:rPr>
              <w:t xml:space="preserve"> </w:t>
            </w:r>
            <w:r w:rsidRPr="00B60980">
              <w:rPr>
                <w:sz w:val="28"/>
              </w:rPr>
              <w:t>tích</w:t>
            </w:r>
            <w:r w:rsidRPr="00B60980">
              <w:rPr>
                <w:spacing w:val="22"/>
                <w:sz w:val="28"/>
              </w:rPr>
              <w:t xml:space="preserve"> </w:t>
            </w:r>
            <w:r w:rsidRPr="00B60980">
              <w:rPr>
                <w:sz w:val="28"/>
              </w:rPr>
              <w:t>cực,</w:t>
            </w:r>
            <w:r w:rsidRPr="00B60980">
              <w:rPr>
                <w:spacing w:val="22"/>
                <w:sz w:val="28"/>
              </w:rPr>
              <w:t xml:space="preserve"> </w:t>
            </w:r>
            <w:r w:rsidRPr="00B60980">
              <w:rPr>
                <w:sz w:val="28"/>
              </w:rPr>
              <w:t>đoàn</w:t>
            </w:r>
            <w:r w:rsidRPr="00B60980">
              <w:rPr>
                <w:spacing w:val="23"/>
                <w:sz w:val="28"/>
              </w:rPr>
              <w:t xml:space="preserve"> </w:t>
            </w:r>
            <w:r w:rsidRPr="00B60980">
              <w:rPr>
                <w:sz w:val="28"/>
              </w:rPr>
              <w:t>kết</w:t>
            </w:r>
            <w:r w:rsidRPr="00B60980">
              <w:rPr>
                <w:spacing w:val="22"/>
                <w:sz w:val="28"/>
              </w:rPr>
              <w:t xml:space="preserve"> </w:t>
            </w:r>
            <w:r w:rsidRPr="00B60980">
              <w:rPr>
                <w:sz w:val="28"/>
              </w:rPr>
              <w:t>và</w:t>
            </w:r>
            <w:r w:rsidRPr="00B60980">
              <w:rPr>
                <w:spacing w:val="22"/>
                <w:sz w:val="28"/>
              </w:rPr>
              <w:t xml:space="preserve"> </w:t>
            </w:r>
            <w:r w:rsidRPr="00B60980">
              <w:rPr>
                <w:sz w:val="28"/>
              </w:rPr>
              <w:t>giúp</w:t>
            </w:r>
            <w:r w:rsidRPr="00B60980">
              <w:rPr>
                <w:spacing w:val="23"/>
                <w:sz w:val="28"/>
              </w:rPr>
              <w:t xml:space="preserve"> </w:t>
            </w:r>
            <w:r w:rsidRPr="00B60980">
              <w:rPr>
                <w:sz w:val="28"/>
              </w:rPr>
              <w:t>đỡ</w:t>
            </w:r>
            <w:r w:rsidRPr="00B60980">
              <w:rPr>
                <w:spacing w:val="21"/>
                <w:sz w:val="28"/>
              </w:rPr>
              <w:t xml:space="preserve"> </w:t>
            </w:r>
            <w:r w:rsidRPr="00B60980">
              <w:rPr>
                <w:sz w:val="28"/>
              </w:rPr>
              <w:t>bạn</w:t>
            </w:r>
            <w:r w:rsidRPr="00B60980">
              <w:rPr>
                <w:spacing w:val="23"/>
                <w:sz w:val="28"/>
              </w:rPr>
              <w:t xml:space="preserve"> </w:t>
            </w:r>
            <w:r w:rsidRPr="00B60980">
              <w:rPr>
                <w:sz w:val="28"/>
              </w:rPr>
              <w:t>trong</w:t>
            </w:r>
            <w:r w:rsidRPr="00B60980">
              <w:rPr>
                <w:spacing w:val="23"/>
                <w:sz w:val="28"/>
              </w:rPr>
              <w:t xml:space="preserve"> </w:t>
            </w:r>
            <w:r w:rsidRPr="00B60980">
              <w:rPr>
                <w:sz w:val="28"/>
              </w:rPr>
              <w:t>tập</w:t>
            </w:r>
            <w:r w:rsidRPr="00B60980">
              <w:rPr>
                <w:spacing w:val="22"/>
                <w:sz w:val="28"/>
              </w:rPr>
              <w:t xml:space="preserve"> </w:t>
            </w:r>
            <w:r w:rsidRPr="00B60980">
              <w:rPr>
                <w:sz w:val="28"/>
              </w:rPr>
              <w:t>luyện.</w:t>
            </w:r>
          </w:p>
          <w:p w:rsidR="00875EFA" w:rsidRDefault="00B60980" w:rsidP="00B60980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 w:rsidRPr="00B60980">
              <w:rPr>
                <w:sz w:val="28"/>
              </w:rPr>
              <w:t>Biết</w:t>
            </w:r>
            <w:r w:rsidRPr="00B60980">
              <w:rPr>
                <w:spacing w:val="38"/>
                <w:sz w:val="28"/>
              </w:rPr>
              <w:t xml:space="preserve"> </w:t>
            </w:r>
            <w:r w:rsidRPr="00B60980">
              <w:rPr>
                <w:sz w:val="28"/>
              </w:rPr>
              <w:t>điều</w:t>
            </w:r>
            <w:r w:rsidRPr="00B60980">
              <w:rPr>
                <w:spacing w:val="39"/>
                <w:sz w:val="28"/>
              </w:rPr>
              <w:t xml:space="preserve"> </w:t>
            </w:r>
            <w:r w:rsidRPr="00B60980">
              <w:rPr>
                <w:sz w:val="28"/>
              </w:rPr>
              <w:t>khiển</w:t>
            </w:r>
            <w:r w:rsidRPr="00B60980">
              <w:rPr>
                <w:spacing w:val="39"/>
                <w:sz w:val="28"/>
              </w:rPr>
              <w:t xml:space="preserve"> </w:t>
            </w:r>
            <w:r w:rsidRPr="00B60980">
              <w:rPr>
                <w:sz w:val="28"/>
              </w:rPr>
              <w:t>tổ,</w:t>
            </w:r>
            <w:r w:rsidRPr="00B60980">
              <w:rPr>
                <w:spacing w:val="37"/>
                <w:sz w:val="28"/>
              </w:rPr>
              <w:t xml:space="preserve"> </w:t>
            </w:r>
            <w:r w:rsidRPr="00B60980">
              <w:rPr>
                <w:sz w:val="28"/>
              </w:rPr>
              <w:t>nhóm</w:t>
            </w:r>
            <w:r w:rsidRPr="00B60980">
              <w:rPr>
                <w:spacing w:val="34"/>
                <w:sz w:val="28"/>
              </w:rPr>
              <w:t xml:space="preserve"> </w:t>
            </w:r>
            <w:r w:rsidRPr="00B60980">
              <w:rPr>
                <w:sz w:val="28"/>
              </w:rPr>
              <w:t>tập</w:t>
            </w:r>
            <w:r w:rsidRPr="00B60980">
              <w:rPr>
                <w:spacing w:val="39"/>
                <w:sz w:val="28"/>
              </w:rPr>
              <w:t xml:space="preserve"> </w:t>
            </w:r>
            <w:r w:rsidRPr="00B60980">
              <w:rPr>
                <w:sz w:val="28"/>
              </w:rPr>
              <w:t>luyện</w:t>
            </w:r>
            <w:r w:rsidRPr="00B60980">
              <w:rPr>
                <w:spacing w:val="40"/>
                <w:sz w:val="28"/>
              </w:rPr>
              <w:t xml:space="preserve"> </w:t>
            </w:r>
            <w:r w:rsidRPr="00B60980">
              <w:rPr>
                <w:sz w:val="28"/>
              </w:rPr>
              <w:t>và</w:t>
            </w:r>
            <w:r w:rsidRPr="00B60980">
              <w:rPr>
                <w:spacing w:val="38"/>
                <w:sz w:val="28"/>
              </w:rPr>
              <w:t xml:space="preserve"> </w:t>
            </w:r>
            <w:r w:rsidRPr="00B60980">
              <w:rPr>
                <w:sz w:val="28"/>
              </w:rPr>
              <w:t>nhận</w:t>
            </w:r>
            <w:r w:rsidRPr="00B60980">
              <w:rPr>
                <w:spacing w:val="40"/>
                <w:sz w:val="28"/>
              </w:rPr>
              <w:t xml:space="preserve"> </w:t>
            </w:r>
            <w:r w:rsidRPr="00B60980">
              <w:rPr>
                <w:sz w:val="28"/>
              </w:rPr>
              <w:t>xét</w:t>
            </w:r>
            <w:r w:rsidRPr="00B60980">
              <w:rPr>
                <w:spacing w:val="38"/>
                <w:sz w:val="28"/>
              </w:rPr>
              <w:t xml:space="preserve"> </w:t>
            </w:r>
            <w:r w:rsidRPr="00B60980">
              <w:rPr>
                <w:sz w:val="28"/>
              </w:rPr>
              <w:t>kết</w:t>
            </w:r>
            <w:r w:rsidRPr="00B60980">
              <w:rPr>
                <w:spacing w:val="39"/>
                <w:sz w:val="28"/>
              </w:rPr>
              <w:t xml:space="preserve"> </w:t>
            </w:r>
            <w:r w:rsidRPr="00B60980">
              <w:rPr>
                <w:sz w:val="28"/>
              </w:rPr>
              <w:t>quả</w:t>
            </w:r>
            <w:r w:rsidRPr="00B60980">
              <w:rPr>
                <w:spacing w:val="38"/>
                <w:sz w:val="28"/>
              </w:rPr>
              <w:t xml:space="preserve"> </w:t>
            </w:r>
            <w:r w:rsidRPr="00B60980">
              <w:rPr>
                <w:sz w:val="28"/>
              </w:rPr>
              <w:t>tập</w:t>
            </w:r>
            <w:r w:rsidRPr="00B60980">
              <w:rPr>
                <w:spacing w:val="-67"/>
                <w:sz w:val="28"/>
              </w:rPr>
              <w:t xml:space="preserve"> </w:t>
            </w:r>
            <w:r w:rsidRPr="00B60980">
              <w:rPr>
                <w:sz w:val="28"/>
              </w:rPr>
              <w:t>luyện</w:t>
            </w:r>
          </w:p>
        </w:tc>
        <w:tc>
          <w:tcPr>
            <w:tcW w:w="1843" w:type="dxa"/>
          </w:tcPr>
          <w:p w:rsidR="00875EFA" w:rsidRDefault="00E4561A">
            <w:pPr>
              <w:pStyle w:val="TableParagraph"/>
              <w:spacing w:line="242" w:lineRule="auto"/>
              <w:ind w:left="110" w:right="579"/>
              <w:rPr>
                <w:sz w:val="28"/>
              </w:rPr>
            </w:pPr>
            <w:r>
              <w:rPr>
                <w:sz w:val="28"/>
              </w:rPr>
              <w:t>Hình thức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kiểm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tra:</w:t>
            </w:r>
          </w:p>
        </w:tc>
      </w:tr>
      <w:tr w:rsidR="00875EFA">
        <w:trPr>
          <w:trHeight w:val="323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line="304" w:lineRule="exact"/>
              <w:ind w:left="527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Chủ</w:t>
            </w:r>
            <w:r>
              <w:rPr>
                <w:b/>
                <w:color w:val="FF0000"/>
                <w:spacing w:val="-2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đề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3: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Ném</w:t>
            </w:r>
            <w:r>
              <w:rPr>
                <w:b/>
                <w:color w:val="FF0000"/>
                <w:spacing w:val="-4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bóng</w:t>
            </w:r>
          </w:p>
        </w:tc>
        <w:tc>
          <w:tcPr>
            <w:tcW w:w="1253" w:type="dxa"/>
          </w:tcPr>
          <w:p w:rsidR="00875EFA" w:rsidRPr="005138D8" w:rsidRDefault="00F06CC7">
            <w:pPr>
              <w:pStyle w:val="TableParagraph"/>
              <w:spacing w:line="304" w:lineRule="exact"/>
              <w:ind w:right="470"/>
              <w:jc w:val="right"/>
              <w:rPr>
                <w:b/>
                <w:sz w:val="28"/>
              </w:rPr>
            </w:pPr>
            <w:r w:rsidRPr="005138D8">
              <w:rPr>
                <w:b/>
                <w:sz w:val="28"/>
              </w:rPr>
              <w:t>15</w:t>
            </w:r>
          </w:p>
        </w:tc>
        <w:tc>
          <w:tcPr>
            <w:tcW w:w="7254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</w:tr>
      <w:tr w:rsidR="00875EFA">
        <w:trPr>
          <w:trHeight w:val="2575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8"/>
              <w:rPr>
                <w:b/>
                <w:sz w:val="37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130" w:firstLine="69"/>
              <w:rPr>
                <w:sz w:val="28"/>
              </w:rPr>
            </w:pPr>
            <w:r>
              <w:rPr>
                <w:sz w:val="28"/>
              </w:rPr>
              <w:t>Các động tác bổ trợ kỹ thuật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ném bóng: Cách cầm bóng,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tung và bắt bóng, hai tay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phối hợp tung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bắt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  <w:p w:rsidR="00875EFA" w:rsidRDefault="00F06CC7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Trò chơi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30"/>
              </w:numPr>
              <w:tabs>
                <w:tab w:val="left" w:pos="271"/>
              </w:tabs>
              <w:spacing w:line="315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động tác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cầm,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tung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bắt bóng</w:t>
            </w:r>
          </w:p>
          <w:p w:rsidR="00875EFA" w:rsidRDefault="00F06CC7">
            <w:pPr>
              <w:pStyle w:val="TableParagraph"/>
              <w:numPr>
                <w:ilvl w:val="0"/>
                <w:numId w:val="30"/>
              </w:numPr>
              <w:tabs>
                <w:tab w:val="left" w:pos="298"/>
              </w:tabs>
              <w:ind w:right="98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lựa chọn và tham gia các hoạt động trò chơi vận động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phù hợp với yêu cầu, nội dung bài học nhằm phát triển tố chất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lực.</w:t>
            </w:r>
          </w:p>
          <w:p w:rsidR="00875EFA" w:rsidRDefault="00F06CC7">
            <w:pPr>
              <w:pStyle w:val="TableParagraph"/>
              <w:numPr>
                <w:ilvl w:val="0"/>
                <w:numId w:val="30"/>
              </w:numPr>
              <w:tabs>
                <w:tab w:val="left" w:pos="274"/>
              </w:tabs>
              <w:spacing w:line="242" w:lineRule="auto"/>
              <w:ind w:right="102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điều chỉnh, sửa sai động tác thông qua nghe, quan sát và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  <w:p w:rsidR="00875EFA" w:rsidRDefault="00F06CC7">
            <w:pPr>
              <w:pStyle w:val="TableParagraph"/>
              <w:numPr>
                <w:ilvl w:val="0"/>
                <w:numId w:val="30"/>
              </w:numPr>
              <w:tabs>
                <w:tab w:val="left" w:pos="271"/>
              </w:tabs>
              <w:spacing w:line="317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giác,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tích cực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đoàn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kết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trong tập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610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397" w:firstLine="69"/>
              <w:rPr>
                <w:sz w:val="28"/>
              </w:rPr>
            </w:pPr>
            <w:r>
              <w:rPr>
                <w:sz w:val="28"/>
              </w:rPr>
              <w:t>Ôn tâp: Cách cầm bóng,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tung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bắt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bóng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một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hai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tay.</w:t>
            </w:r>
          </w:p>
          <w:p w:rsidR="00875EFA" w:rsidRDefault="00F06CC7">
            <w:pPr>
              <w:pStyle w:val="TableParagraph"/>
              <w:spacing w:line="322" w:lineRule="exact"/>
              <w:ind w:left="107" w:right="203"/>
              <w:rPr>
                <w:sz w:val="28"/>
              </w:rPr>
            </w:pPr>
            <w:r>
              <w:rPr>
                <w:sz w:val="28"/>
              </w:rPr>
              <w:t>- Học mới: Hai tay phối hợp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tung và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bắt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bóng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31"/>
              </w:numPr>
              <w:tabs>
                <w:tab w:val="left" w:pos="271"/>
              </w:tabs>
              <w:spacing w:line="315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động tác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cầm,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tung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bắt bóng</w:t>
            </w:r>
          </w:p>
          <w:p w:rsidR="00875EFA" w:rsidRDefault="00F06CC7">
            <w:pPr>
              <w:pStyle w:val="TableParagraph"/>
              <w:numPr>
                <w:ilvl w:val="0"/>
                <w:numId w:val="31"/>
              </w:numPr>
              <w:tabs>
                <w:tab w:val="left" w:pos="298"/>
              </w:tabs>
              <w:ind w:right="99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lựa chọn và tham gia các hoạt động trò chơi vận động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phù hợp với yêu cầu, nội dung bài học nhằm phát triển tố chất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lực.</w:t>
            </w:r>
          </w:p>
          <w:p w:rsidR="00875EFA" w:rsidRDefault="00F06CC7">
            <w:pPr>
              <w:pStyle w:val="TableParagraph"/>
              <w:numPr>
                <w:ilvl w:val="0"/>
                <w:numId w:val="31"/>
              </w:numPr>
              <w:tabs>
                <w:tab w:val="left" w:pos="274"/>
              </w:tabs>
              <w:spacing w:before="1" w:line="308" w:lineRule="exact"/>
              <w:ind w:left="273" w:hanging="167"/>
              <w:jc w:val="both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chỉnh, sửa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sai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động tác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thông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qua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nghe, quan sát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</w:tbl>
    <w:p w:rsidR="00875EFA" w:rsidRDefault="00875EFA">
      <w:pPr>
        <w:rPr>
          <w:sz w:val="28"/>
        </w:rPr>
        <w:sectPr w:rsidR="00875EFA">
          <w:pgSz w:w="16850" w:h="11910" w:orient="landscape"/>
          <w:pgMar w:top="1100" w:right="420" w:bottom="280" w:left="820" w:header="720" w:footer="720" w:gutter="0"/>
          <w:cols w:space="720"/>
        </w:sectPr>
      </w:pPr>
    </w:p>
    <w:p w:rsidR="00875EFA" w:rsidRDefault="00875EFA">
      <w:pPr>
        <w:pStyle w:val="BodyText"/>
        <w:rPr>
          <w:b/>
          <w:sz w:val="2"/>
        </w:rPr>
      </w:pPr>
    </w:p>
    <w:tbl>
      <w:tblPr>
        <w:tblW w:w="0" w:type="auto"/>
        <w:tblInd w:w="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3514"/>
        <w:gridCol w:w="1253"/>
        <w:gridCol w:w="7254"/>
        <w:gridCol w:w="1843"/>
      </w:tblGrid>
      <w:tr w:rsidR="00875EFA">
        <w:trPr>
          <w:trHeight w:val="966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289"/>
              <w:rPr>
                <w:sz w:val="28"/>
              </w:rPr>
            </w:pPr>
            <w:r>
              <w:rPr>
                <w:sz w:val="28"/>
              </w:rPr>
              <w:t>- Trò chơi phát triển sức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của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tay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(Đội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nào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ném</w:t>
            </w:r>
          </w:p>
          <w:p w:rsidR="00875EFA" w:rsidRDefault="00F06CC7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bóng xa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hơn)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  <w:p w:rsidR="00875EFA" w:rsidRDefault="00F06CC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giác,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tích cực và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đoàn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kết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trong 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2253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875EFA" w:rsidRDefault="00F06CC7">
            <w:pPr>
              <w:pStyle w:val="TableParagraph"/>
              <w:spacing w:before="1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21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281"/>
              <w:rPr>
                <w:sz w:val="28"/>
              </w:rPr>
            </w:pPr>
            <w:r>
              <w:rPr>
                <w:sz w:val="28"/>
              </w:rPr>
              <w:t>Ôn tâp: Ôn một số động tác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bổ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trợ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đã học.</w:t>
            </w:r>
          </w:p>
          <w:p w:rsidR="00875EFA" w:rsidRDefault="00F06CC7">
            <w:pPr>
              <w:pStyle w:val="TableParagraph"/>
              <w:numPr>
                <w:ilvl w:val="0"/>
                <w:numId w:val="32"/>
              </w:numPr>
              <w:tabs>
                <w:tab w:val="left" w:pos="271"/>
              </w:tabs>
              <w:ind w:right="315" w:firstLine="0"/>
              <w:rPr>
                <w:sz w:val="28"/>
              </w:rPr>
            </w:pPr>
            <w:r>
              <w:rPr>
                <w:sz w:val="28"/>
              </w:rPr>
              <w:t>Học mới: Ném bóng bằng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một tay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trên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cao</w:t>
            </w:r>
          </w:p>
          <w:p w:rsidR="00875EFA" w:rsidRDefault="00F06CC7">
            <w:pPr>
              <w:pStyle w:val="TableParagraph"/>
              <w:numPr>
                <w:ilvl w:val="0"/>
                <w:numId w:val="32"/>
              </w:numPr>
              <w:tabs>
                <w:tab w:val="left" w:pos="271"/>
              </w:tabs>
              <w:spacing w:line="322" w:lineRule="exact"/>
              <w:ind w:right="290" w:firstLine="0"/>
              <w:rPr>
                <w:sz w:val="28"/>
              </w:rPr>
            </w:pPr>
            <w:r>
              <w:rPr>
                <w:sz w:val="28"/>
              </w:rPr>
              <w:t>Trò chơi phát triển sức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mạnh của tay( Đội nào ném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bóng xa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hơn)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33"/>
              </w:numPr>
              <w:tabs>
                <w:tab w:val="left" w:pos="298"/>
              </w:tabs>
              <w:ind w:right="97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lựa chọn và tham gia các hoạt động trò chơi vận động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phù hợp với yêu cầu, nội dung bài học nhằm phát triển tố chất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lực.</w:t>
            </w:r>
          </w:p>
          <w:p w:rsidR="00875EFA" w:rsidRDefault="00F06CC7">
            <w:pPr>
              <w:pStyle w:val="TableParagraph"/>
              <w:numPr>
                <w:ilvl w:val="0"/>
                <w:numId w:val="33"/>
              </w:numPr>
              <w:tabs>
                <w:tab w:val="left" w:pos="274"/>
              </w:tabs>
              <w:ind w:right="102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điều chỉnh, sửa sai động tác thông qua nghe, quan sát và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  <w:p w:rsidR="00875EFA" w:rsidRDefault="00F06CC7">
            <w:pPr>
              <w:pStyle w:val="TableParagraph"/>
              <w:numPr>
                <w:ilvl w:val="0"/>
                <w:numId w:val="33"/>
              </w:numPr>
              <w:tabs>
                <w:tab w:val="left" w:pos="271"/>
              </w:tabs>
              <w:spacing w:line="321" w:lineRule="exact"/>
              <w:ind w:left="270" w:hanging="164"/>
              <w:jc w:val="both"/>
              <w:rPr>
                <w:sz w:val="28"/>
              </w:rPr>
            </w:pP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giác,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tích cực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đoàn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kết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trong tập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  <w:p w:rsidR="00875EFA" w:rsidRDefault="00F06CC7">
            <w:pPr>
              <w:pStyle w:val="TableParagraph"/>
              <w:numPr>
                <w:ilvl w:val="0"/>
                <w:numId w:val="33"/>
              </w:numPr>
              <w:tabs>
                <w:tab w:val="left" w:pos="271"/>
              </w:tabs>
              <w:spacing w:line="308" w:lineRule="exact"/>
              <w:ind w:left="270" w:hanging="164"/>
              <w:jc w:val="both"/>
              <w:rPr>
                <w:sz w:val="28"/>
              </w:rPr>
            </w:pPr>
            <w:r>
              <w:rPr>
                <w:sz w:val="28"/>
              </w:rPr>
              <w:t>Biết cách ném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bóng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một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tay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trên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cao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2899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F06CC7">
            <w:pPr>
              <w:pStyle w:val="TableParagraph"/>
              <w:spacing w:before="251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22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337"/>
              <w:rPr>
                <w:sz w:val="28"/>
              </w:rPr>
            </w:pPr>
            <w:r>
              <w:rPr>
                <w:sz w:val="28"/>
              </w:rPr>
              <w:t>Ôn tâp : Cách cầm bóng,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tung và bắt bóng bằng một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hai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tay,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hai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tay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phối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hợp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tung và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bắt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bóng</w:t>
            </w:r>
          </w:p>
          <w:p w:rsidR="00875EFA" w:rsidRDefault="00F06CC7">
            <w:pPr>
              <w:pStyle w:val="TableParagraph"/>
              <w:ind w:left="107" w:right="433"/>
              <w:rPr>
                <w:sz w:val="28"/>
              </w:rPr>
            </w:pPr>
            <w:r>
              <w:rPr>
                <w:sz w:val="28"/>
              </w:rPr>
              <w:t>- Học mới: Kĩ thuật ra sức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cuối cùng</w:t>
            </w:r>
          </w:p>
          <w:p w:rsidR="00875EFA" w:rsidRDefault="00F06CC7">
            <w:pPr>
              <w:pStyle w:val="TableParagraph"/>
              <w:spacing w:line="242" w:lineRule="auto"/>
              <w:ind w:left="107" w:right="740"/>
              <w:rPr>
                <w:sz w:val="28"/>
              </w:rPr>
            </w:pPr>
            <w:r>
              <w:rPr>
                <w:sz w:val="28"/>
              </w:rPr>
              <w:t>-Trò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mạnh tay-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ngực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34"/>
              </w:numPr>
              <w:tabs>
                <w:tab w:val="left" w:pos="298"/>
              </w:tabs>
              <w:ind w:right="101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lựa chọn và tham gia các hoạt động trò chơi vận động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phù hợp với yêu cầu, nội dung bài học nhằm phát triển tố chất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lực.</w:t>
            </w:r>
          </w:p>
          <w:p w:rsidR="00875EFA" w:rsidRDefault="00F06CC7">
            <w:pPr>
              <w:pStyle w:val="TableParagraph"/>
              <w:numPr>
                <w:ilvl w:val="0"/>
                <w:numId w:val="34"/>
              </w:numPr>
              <w:tabs>
                <w:tab w:val="left" w:pos="324"/>
              </w:tabs>
              <w:ind w:right="104" w:firstLine="0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giai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đoạn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ra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cuối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cùng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giữ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thăng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bằng,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giai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đoạn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đà,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ném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  <w:p w:rsidR="00875EFA" w:rsidRDefault="00F06CC7">
            <w:pPr>
              <w:pStyle w:val="TableParagraph"/>
              <w:numPr>
                <w:ilvl w:val="0"/>
                <w:numId w:val="34"/>
              </w:numPr>
              <w:tabs>
                <w:tab w:val="left" w:pos="274"/>
              </w:tabs>
              <w:ind w:right="102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chỉnh, sửa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sai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tác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thông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qua nghe, quan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sát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  <w:p w:rsidR="00875EFA" w:rsidRDefault="00F06CC7">
            <w:pPr>
              <w:pStyle w:val="TableParagraph"/>
              <w:numPr>
                <w:ilvl w:val="0"/>
                <w:numId w:val="34"/>
              </w:numPr>
              <w:tabs>
                <w:tab w:val="left" w:pos="271"/>
              </w:tabs>
              <w:ind w:left="270" w:hanging="164"/>
              <w:rPr>
                <w:sz w:val="28"/>
              </w:rPr>
            </w:pP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giác,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tích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đoàn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kết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trong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2899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F06CC7">
            <w:pPr>
              <w:pStyle w:val="TableParagraph"/>
              <w:spacing w:before="252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23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281"/>
              <w:rPr>
                <w:sz w:val="28"/>
              </w:rPr>
            </w:pPr>
            <w:r>
              <w:rPr>
                <w:sz w:val="28"/>
              </w:rPr>
              <w:t>Ôn tâp: Ôn một số động tác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bổ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trợ ( GV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  <w:p w:rsidR="00875EFA" w:rsidRDefault="00F06CC7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-Kĩ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thuật ra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cuối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cùng</w:t>
            </w:r>
          </w:p>
          <w:p w:rsidR="00875EFA" w:rsidRDefault="00F06CC7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-Trò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</w:p>
          <w:p w:rsidR="00875EFA" w:rsidRDefault="00F06CC7">
            <w:pPr>
              <w:pStyle w:val="TableParagraph"/>
              <w:ind w:left="107" w:right="204"/>
              <w:rPr>
                <w:sz w:val="28"/>
              </w:rPr>
            </w:pPr>
            <w:r>
              <w:rPr>
                <w:sz w:val="28"/>
              </w:rPr>
              <w:t>mạnh của tay ( Đội nào ném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bóng xa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hơn)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35"/>
              </w:numPr>
              <w:tabs>
                <w:tab w:val="left" w:pos="298"/>
              </w:tabs>
              <w:ind w:right="100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lựa chọn và tham gia các hoạt động trò chơi vận động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phù hợp với yêu cầu, nội dung bài học nhằm phát triển tố chất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lực.</w:t>
            </w:r>
          </w:p>
          <w:p w:rsidR="00875EFA" w:rsidRDefault="00F06CC7">
            <w:pPr>
              <w:pStyle w:val="TableParagraph"/>
              <w:numPr>
                <w:ilvl w:val="0"/>
                <w:numId w:val="35"/>
              </w:numPr>
              <w:tabs>
                <w:tab w:val="left" w:pos="324"/>
              </w:tabs>
              <w:ind w:right="104" w:firstLine="0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giai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đoạn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ra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cuối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cùng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giữ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thăng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bằng,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giai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đoạn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đà,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ném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  <w:p w:rsidR="00875EFA" w:rsidRDefault="00F06CC7">
            <w:pPr>
              <w:pStyle w:val="TableParagraph"/>
              <w:numPr>
                <w:ilvl w:val="0"/>
                <w:numId w:val="35"/>
              </w:numPr>
              <w:tabs>
                <w:tab w:val="left" w:pos="274"/>
              </w:tabs>
              <w:ind w:right="102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chỉnh, sửa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sai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tác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thông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qua nghe, quan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sát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  <w:p w:rsidR="00875EFA" w:rsidRDefault="00F06CC7">
            <w:pPr>
              <w:pStyle w:val="TableParagraph"/>
              <w:numPr>
                <w:ilvl w:val="0"/>
                <w:numId w:val="35"/>
              </w:numPr>
              <w:tabs>
                <w:tab w:val="left" w:pos="271"/>
              </w:tabs>
              <w:spacing w:line="322" w:lineRule="exact"/>
              <w:ind w:left="270" w:hanging="164"/>
              <w:rPr>
                <w:sz w:val="28"/>
              </w:rPr>
            </w:pP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giác,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tích cực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đoàn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kết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trong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321"/>
        </w:trPr>
        <w:tc>
          <w:tcPr>
            <w:tcW w:w="852" w:type="dxa"/>
          </w:tcPr>
          <w:p w:rsidR="00875EFA" w:rsidRDefault="00F06CC7">
            <w:pPr>
              <w:pStyle w:val="TableParagraph"/>
              <w:spacing w:line="301" w:lineRule="exact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Ôn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tâp: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Ôn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một số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tác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Biết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lựa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chọn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tham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gia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hoạt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vận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</w:tr>
    </w:tbl>
    <w:p w:rsidR="00875EFA" w:rsidRDefault="00875EFA">
      <w:pPr>
        <w:rPr>
          <w:sz w:val="24"/>
        </w:rPr>
        <w:sectPr w:rsidR="00875EFA">
          <w:pgSz w:w="16850" w:h="11910" w:orient="landscape"/>
          <w:pgMar w:top="1100" w:right="420" w:bottom="280" w:left="820" w:header="720" w:footer="720" w:gutter="0"/>
          <w:cols w:space="720"/>
        </w:sectPr>
      </w:pPr>
    </w:p>
    <w:p w:rsidR="00875EFA" w:rsidRDefault="00875EFA">
      <w:pPr>
        <w:pStyle w:val="BodyText"/>
        <w:rPr>
          <w:b/>
          <w:sz w:val="2"/>
        </w:rPr>
      </w:pPr>
    </w:p>
    <w:tbl>
      <w:tblPr>
        <w:tblW w:w="0" w:type="auto"/>
        <w:tblInd w:w="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3514"/>
        <w:gridCol w:w="1253"/>
        <w:gridCol w:w="7254"/>
        <w:gridCol w:w="1843"/>
      </w:tblGrid>
      <w:tr w:rsidR="00875EFA">
        <w:trPr>
          <w:trHeight w:val="2577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433"/>
              <w:rPr>
                <w:sz w:val="28"/>
              </w:rPr>
            </w:pPr>
            <w:r>
              <w:rPr>
                <w:sz w:val="28"/>
              </w:rPr>
              <w:t>bổ trợ,Kĩ thuật ra sức cuối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cùng</w:t>
            </w:r>
          </w:p>
          <w:p w:rsidR="00875EFA" w:rsidRDefault="00F06CC7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-Học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mới: Giữ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</w:p>
          <w:p w:rsidR="00875EFA" w:rsidRDefault="00F06CC7">
            <w:pPr>
              <w:pStyle w:val="TableParagraph"/>
              <w:ind w:left="107" w:right="740"/>
              <w:rPr>
                <w:sz w:val="28"/>
              </w:rPr>
            </w:pPr>
            <w:r>
              <w:rPr>
                <w:sz w:val="28"/>
              </w:rPr>
              <w:t>-Trò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mạnh tay-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ngực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phù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hợp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với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cầu,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nội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dung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bài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học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nhằm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tố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chất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lực.</w:t>
            </w:r>
          </w:p>
          <w:p w:rsidR="00875EFA" w:rsidRDefault="00F06CC7">
            <w:pPr>
              <w:pStyle w:val="TableParagraph"/>
              <w:numPr>
                <w:ilvl w:val="0"/>
                <w:numId w:val="36"/>
              </w:numPr>
              <w:tabs>
                <w:tab w:val="left" w:pos="324"/>
              </w:tabs>
              <w:ind w:right="104" w:firstLine="0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giai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đoạn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ra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cuối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cùng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giữ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thăng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bằng,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giai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đoạn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đà,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ném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bóng.</w:t>
            </w:r>
          </w:p>
          <w:p w:rsidR="00875EFA" w:rsidRDefault="00F06CC7">
            <w:pPr>
              <w:pStyle w:val="TableParagraph"/>
              <w:numPr>
                <w:ilvl w:val="0"/>
                <w:numId w:val="36"/>
              </w:numPr>
              <w:tabs>
                <w:tab w:val="left" w:pos="274"/>
              </w:tabs>
              <w:ind w:right="102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chỉnh, sửa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sai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tác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thông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qua nghe, quan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sát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  <w:p w:rsidR="00875EFA" w:rsidRDefault="00F06CC7">
            <w:pPr>
              <w:pStyle w:val="TableParagraph"/>
              <w:numPr>
                <w:ilvl w:val="0"/>
                <w:numId w:val="36"/>
              </w:numPr>
              <w:tabs>
                <w:tab w:val="left" w:pos="271"/>
              </w:tabs>
              <w:ind w:left="270" w:hanging="164"/>
              <w:rPr>
                <w:sz w:val="28"/>
              </w:rPr>
            </w:pP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giác,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tích cực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đoàn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kết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trong tập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932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8"/>
              <w:rPr>
                <w:b/>
                <w:sz w:val="39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25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137"/>
              <w:rPr>
                <w:sz w:val="28"/>
              </w:rPr>
            </w:pPr>
            <w:r>
              <w:rPr>
                <w:sz w:val="28"/>
              </w:rPr>
              <w:t>Ôn tâp: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Ôn một số động tác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bổ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trợ,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ra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cuối</w:t>
            </w:r>
          </w:p>
          <w:p w:rsidR="00875EFA" w:rsidRDefault="00F06CC7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cùng,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giữ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</w:p>
          <w:p w:rsidR="00875EFA" w:rsidRDefault="00F06CC7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-Trò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</w:p>
          <w:p w:rsidR="00875EFA" w:rsidRDefault="00F06CC7">
            <w:pPr>
              <w:pStyle w:val="TableParagraph"/>
              <w:spacing w:line="322" w:lineRule="exact"/>
              <w:ind w:left="107" w:right="204"/>
              <w:rPr>
                <w:sz w:val="28"/>
              </w:rPr>
            </w:pPr>
            <w:r>
              <w:rPr>
                <w:sz w:val="28"/>
              </w:rPr>
              <w:t>mạnh của tay ( Đội nào ném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bóng xa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hơn)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37"/>
              </w:numPr>
              <w:tabs>
                <w:tab w:val="left" w:pos="271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thuật ra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cuối cùng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giữ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bằng.</w:t>
            </w:r>
          </w:p>
          <w:p w:rsidR="00875EFA" w:rsidRDefault="00F06CC7">
            <w:pPr>
              <w:pStyle w:val="TableParagraph"/>
              <w:numPr>
                <w:ilvl w:val="0"/>
                <w:numId w:val="37"/>
              </w:numPr>
              <w:tabs>
                <w:tab w:val="left" w:pos="271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Rèn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luyện bản thân,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nâng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cao khả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tập luyện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theo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nhóm.</w:t>
            </w:r>
          </w:p>
          <w:p w:rsidR="00875EFA" w:rsidRDefault="00F06CC7">
            <w:pPr>
              <w:pStyle w:val="TableParagraph"/>
              <w:numPr>
                <w:ilvl w:val="0"/>
                <w:numId w:val="37"/>
              </w:numPr>
              <w:tabs>
                <w:tab w:val="left" w:pos="271"/>
              </w:tabs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lựa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chọn và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tham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gia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hoạt động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trò chơi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vận động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2899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F06CC7">
            <w:pPr>
              <w:pStyle w:val="TableParagraph"/>
              <w:spacing w:before="251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26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281"/>
              <w:rPr>
                <w:sz w:val="28"/>
              </w:rPr>
            </w:pPr>
            <w:r>
              <w:rPr>
                <w:sz w:val="28"/>
              </w:rPr>
              <w:t>Ôn tâp: Ôn một số động tác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bổ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trợ(GVchon)</w:t>
            </w:r>
          </w:p>
          <w:p w:rsidR="00875EFA" w:rsidRDefault="00F06CC7">
            <w:pPr>
              <w:pStyle w:val="TableParagraph"/>
              <w:numPr>
                <w:ilvl w:val="0"/>
                <w:numId w:val="38"/>
              </w:numPr>
              <w:tabs>
                <w:tab w:val="left" w:pos="341"/>
              </w:tabs>
              <w:spacing w:line="242" w:lineRule="auto"/>
              <w:ind w:right="270" w:firstLine="69"/>
              <w:rPr>
                <w:sz w:val="28"/>
              </w:rPr>
            </w:pPr>
            <w:r>
              <w:rPr>
                <w:sz w:val="28"/>
              </w:rPr>
              <w:t>Kĩ thuật ra sức cuối cùng,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giữ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thăng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</w:p>
          <w:p w:rsidR="00875EFA" w:rsidRDefault="00F06CC7">
            <w:pPr>
              <w:pStyle w:val="TableParagraph"/>
              <w:numPr>
                <w:ilvl w:val="0"/>
                <w:numId w:val="38"/>
              </w:numPr>
              <w:tabs>
                <w:tab w:val="left" w:pos="271"/>
              </w:tabs>
              <w:ind w:right="277" w:firstLine="0"/>
              <w:rPr>
                <w:sz w:val="28"/>
              </w:rPr>
            </w:pPr>
            <w:r>
              <w:rPr>
                <w:sz w:val="28"/>
              </w:rPr>
              <w:t>Học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mới: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Một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số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luật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cơ bản trong thi đấu ném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bóng</w:t>
            </w:r>
          </w:p>
          <w:p w:rsidR="00875EFA" w:rsidRDefault="00F06CC7">
            <w:pPr>
              <w:pStyle w:val="TableParagraph"/>
              <w:numPr>
                <w:ilvl w:val="0"/>
                <w:numId w:val="38"/>
              </w:numPr>
              <w:tabs>
                <w:tab w:val="left" w:pos="271"/>
              </w:tabs>
              <w:spacing w:line="322" w:lineRule="exact"/>
              <w:ind w:right="680" w:firstLine="0"/>
              <w:rPr>
                <w:sz w:val="28"/>
              </w:rPr>
            </w:pPr>
            <w:r>
              <w:rPr>
                <w:sz w:val="28"/>
              </w:rPr>
              <w:t>Trò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mạnh tay-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ngực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39"/>
              </w:numPr>
              <w:tabs>
                <w:tab w:val="left" w:pos="271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thuật ra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cuối cùng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giữ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bằng.</w:t>
            </w:r>
          </w:p>
          <w:p w:rsidR="00875EFA" w:rsidRDefault="00F06CC7">
            <w:pPr>
              <w:pStyle w:val="TableParagraph"/>
              <w:numPr>
                <w:ilvl w:val="0"/>
                <w:numId w:val="39"/>
              </w:numPr>
              <w:tabs>
                <w:tab w:val="left" w:pos="271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Rèn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bản thân,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nâng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cao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khả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tập luyện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theo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nhóm.</w:t>
            </w:r>
          </w:p>
          <w:p w:rsidR="00875EFA" w:rsidRDefault="00F06CC7">
            <w:pPr>
              <w:pStyle w:val="TableParagraph"/>
              <w:numPr>
                <w:ilvl w:val="0"/>
                <w:numId w:val="39"/>
              </w:numPr>
              <w:tabs>
                <w:tab w:val="left" w:pos="271"/>
              </w:tabs>
              <w:rPr>
                <w:sz w:val="28"/>
              </w:rPr>
            </w:pPr>
            <w:r>
              <w:rPr>
                <w:sz w:val="28"/>
              </w:rPr>
              <w:t>HS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hiểu được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một số điều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luật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cơ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bản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927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3"/>
              <w:rPr>
                <w:b/>
                <w:sz w:val="39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27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113"/>
              <w:rPr>
                <w:sz w:val="28"/>
              </w:rPr>
            </w:pPr>
            <w:r>
              <w:rPr>
                <w:sz w:val="28"/>
              </w:rPr>
              <w:t>Ôn tâp: Ôn một số động tác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bổ trợ, (GV chon) Kĩ thuật ra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sức cuối cùng, giữ thăng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bằng-Học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mới: Chuẩn bị</w:t>
            </w:r>
          </w:p>
          <w:p w:rsidR="00875EFA" w:rsidRDefault="00F06CC7">
            <w:pPr>
              <w:pStyle w:val="TableParagraph"/>
              <w:spacing w:line="324" w:lineRule="exact"/>
              <w:ind w:left="107" w:right="321"/>
              <w:rPr>
                <w:sz w:val="28"/>
              </w:rPr>
            </w:pPr>
            <w:r>
              <w:rPr>
                <w:sz w:val="28"/>
              </w:rPr>
              <w:t>chạy đà-Trò chơi phát triển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tay-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ngực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40"/>
              </w:numPr>
              <w:tabs>
                <w:tab w:val="left" w:pos="271"/>
              </w:tabs>
              <w:spacing w:line="310" w:lineRule="exact"/>
              <w:ind w:left="270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thuật ra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cuối cùng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giữ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bằng.</w:t>
            </w:r>
          </w:p>
          <w:p w:rsidR="00875EFA" w:rsidRDefault="00F06CC7">
            <w:pPr>
              <w:pStyle w:val="TableParagraph"/>
              <w:numPr>
                <w:ilvl w:val="0"/>
                <w:numId w:val="40"/>
              </w:numPr>
              <w:tabs>
                <w:tab w:val="left" w:pos="271"/>
              </w:tabs>
              <w:spacing w:line="322" w:lineRule="exact"/>
              <w:ind w:left="270"/>
              <w:rPr>
                <w:sz w:val="28"/>
              </w:rPr>
            </w:pPr>
            <w:r>
              <w:rPr>
                <w:sz w:val="28"/>
              </w:rPr>
              <w:t>Rèn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bản thân,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nâng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cao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khả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năng tập luyện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theo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nhóm.</w:t>
            </w:r>
          </w:p>
          <w:p w:rsidR="00875EFA" w:rsidRDefault="00F06CC7">
            <w:pPr>
              <w:pStyle w:val="TableParagraph"/>
              <w:numPr>
                <w:ilvl w:val="0"/>
                <w:numId w:val="40"/>
              </w:numPr>
              <w:tabs>
                <w:tab w:val="left" w:pos="271"/>
              </w:tabs>
              <w:ind w:left="270"/>
              <w:rPr>
                <w:sz w:val="28"/>
              </w:rPr>
            </w:pPr>
            <w:r>
              <w:rPr>
                <w:sz w:val="28"/>
              </w:rPr>
              <w:t>Thực hiện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đà</w:t>
            </w:r>
          </w:p>
          <w:p w:rsidR="00875EFA" w:rsidRDefault="00F06CC7">
            <w:pPr>
              <w:pStyle w:val="TableParagraph"/>
              <w:numPr>
                <w:ilvl w:val="0"/>
                <w:numId w:val="40"/>
              </w:numPr>
              <w:tabs>
                <w:tab w:val="left" w:pos="298"/>
              </w:tabs>
              <w:ind w:right="104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lựa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chọn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tham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gia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hoạt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vận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phù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hợp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với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cầu,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nội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dung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bài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học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nhằm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tố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chất</w:t>
            </w:r>
          </w:p>
          <w:p w:rsidR="00875EFA" w:rsidRDefault="00F06CC7">
            <w:pPr>
              <w:pStyle w:val="TableParagraph"/>
              <w:spacing w:before="1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lực.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</w:tbl>
    <w:p w:rsidR="00875EFA" w:rsidRDefault="00875EFA">
      <w:pPr>
        <w:rPr>
          <w:sz w:val="28"/>
        </w:rPr>
        <w:sectPr w:rsidR="00875EFA">
          <w:pgSz w:w="16850" w:h="11910" w:orient="landscape"/>
          <w:pgMar w:top="1100" w:right="420" w:bottom="280" w:left="820" w:header="720" w:footer="720" w:gutter="0"/>
          <w:cols w:space="720"/>
        </w:sectPr>
      </w:pPr>
    </w:p>
    <w:p w:rsidR="00875EFA" w:rsidRDefault="00875EFA">
      <w:pPr>
        <w:pStyle w:val="BodyText"/>
        <w:rPr>
          <w:b/>
          <w:sz w:val="2"/>
        </w:rPr>
      </w:pPr>
    </w:p>
    <w:tbl>
      <w:tblPr>
        <w:tblW w:w="0" w:type="auto"/>
        <w:tblInd w:w="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3514"/>
        <w:gridCol w:w="1253"/>
        <w:gridCol w:w="7254"/>
        <w:gridCol w:w="1843"/>
      </w:tblGrid>
      <w:tr w:rsidR="00875EFA">
        <w:trPr>
          <w:trHeight w:val="323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  <w:tc>
          <w:tcPr>
            <w:tcW w:w="3514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  <w:tc>
          <w:tcPr>
            <w:tcW w:w="7254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</w:tr>
      <w:tr w:rsidR="00875EFA">
        <w:trPr>
          <w:trHeight w:val="2253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7"/>
              <w:rPr>
                <w:b/>
                <w:sz w:val="23"/>
              </w:rPr>
            </w:pPr>
          </w:p>
          <w:p w:rsidR="00875EFA" w:rsidRDefault="00F06CC7">
            <w:pPr>
              <w:pStyle w:val="TableParagraph"/>
              <w:spacing w:before="1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28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87"/>
              <w:rPr>
                <w:sz w:val="28"/>
              </w:rPr>
            </w:pPr>
            <w:r>
              <w:rPr>
                <w:sz w:val="28"/>
              </w:rPr>
              <w:t>Ôn một số động tác bổ trợ, kĩ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thuật ra sức cuối cùng, giữ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thăng bằng,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chuẩn bị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</w:p>
          <w:p w:rsidR="00875EFA" w:rsidRDefault="00F06CC7">
            <w:pPr>
              <w:pStyle w:val="TableParagraph"/>
              <w:spacing w:line="242" w:lineRule="auto"/>
              <w:ind w:left="107" w:right="464"/>
              <w:rPr>
                <w:sz w:val="28"/>
              </w:rPr>
            </w:pPr>
            <w:r>
              <w:rPr>
                <w:sz w:val="28"/>
              </w:rPr>
              <w:t>đà-Trò chơi phát triển sức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mạnh tay-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ngực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41"/>
              </w:numPr>
              <w:tabs>
                <w:tab w:val="left" w:pos="271"/>
              </w:tabs>
              <w:spacing w:line="315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thuật ra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cuối cùng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giữ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bằng.</w:t>
            </w:r>
          </w:p>
          <w:p w:rsidR="00875EFA" w:rsidRDefault="00F06CC7">
            <w:pPr>
              <w:pStyle w:val="TableParagraph"/>
              <w:numPr>
                <w:ilvl w:val="0"/>
                <w:numId w:val="41"/>
              </w:numPr>
              <w:tabs>
                <w:tab w:val="left" w:pos="271"/>
              </w:tabs>
              <w:spacing w:line="322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Rèn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bản thân,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nâng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cao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khả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tập luyện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theo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nhóm.</w:t>
            </w:r>
          </w:p>
          <w:p w:rsidR="00875EFA" w:rsidRDefault="00F06CC7">
            <w:pPr>
              <w:pStyle w:val="TableParagraph"/>
              <w:numPr>
                <w:ilvl w:val="0"/>
                <w:numId w:val="41"/>
              </w:numPr>
              <w:tabs>
                <w:tab w:val="left" w:pos="271"/>
              </w:tabs>
              <w:spacing w:line="322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Thực hiện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đà</w:t>
            </w:r>
          </w:p>
          <w:p w:rsidR="00875EFA" w:rsidRDefault="00F06CC7">
            <w:pPr>
              <w:pStyle w:val="TableParagraph"/>
              <w:numPr>
                <w:ilvl w:val="0"/>
                <w:numId w:val="41"/>
              </w:numPr>
              <w:tabs>
                <w:tab w:val="left" w:pos="298"/>
              </w:tabs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lựa chọn và tham gia các hoạt động trò chơi vận động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phù hợp với yêu cầu, nội dung bài học nhằm phát triển tố chất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lực.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2253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29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386"/>
              <w:rPr>
                <w:sz w:val="28"/>
              </w:rPr>
            </w:pPr>
            <w:r>
              <w:rPr>
                <w:sz w:val="28"/>
              </w:rPr>
              <w:t>Ôn một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số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tác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bổ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trợ,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Kĩ thuật ra sức cuối cùng,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giữ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thăng bằng,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chuẩn bị</w:t>
            </w:r>
          </w:p>
          <w:p w:rsidR="00875EFA" w:rsidRDefault="00F06CC7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chạy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đà</w:t>
            </w:r>
          </w:p>
          <w:p w:rsidR="00875EFA" w:rsidRDefault="00F06CC7">
            <w:pPr>
              <w:pStyle w:val="TableParagraph"/>
              <w:ind w:left="107" w:right="740"/>
              <w:rPr>
                <w:sz w:val="28"/>
              </w:rPr>
            </w:pPr>
            <w:r>
              <w:rPr>
                <w:sz w:val="28"/>
              </w:rPr>
              <w:t>-Trò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mạnh tay-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ngực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42"/>
              </w:numPr>
              <w:tabs>
                <w:tab w:val="left" w:pos="271"/>
              </w:tabs>
              <w:spacing w:line="315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thuật ra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cuối cùng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giữ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bằng.</w:t>
            </w:r>
          </w:p>
          <w:p w:rsidR="00875EFA" w:rsidRDefault="00F06CC7">
            <w:pPr>
              <w:pStyle w:val="TableParagraph"/>
              <w:numPr>
                <w:ilvl w:val="0"/>
                <w:numId w:val="42"/>
              </w:numPr>
              <w:tabs>
                <w:tab w:val="left" w:pos="271"/>
              </w:tabs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Rèn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bản thân,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nâng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cao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khả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tập luyện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theo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nhóm.</w:t>
            </w:r>
          </w:p>
          <w:p w:rsidR="00875EFA" w:rsidRDefault="00F06CC7">
            <w:pPr>
              <w:pStyle w:val="TableParagraph"/>
              <w:numPr>
                <w:ilvl w:val="0"/>
                <w:numId w:val="42"/>
              </w:numPr>
              <w:tabs>
                <w:tab w:val="left" w:pos="271"/>
              </w:tabs>
              <w:spacing w:before="2" w:line="322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Thực hiện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đà</w:t>
            </w:r>
          </w:p>
          <w:p w:rsidR="00875EFA" w:rsidRDefault="00F06CC7">
            <w:pPr>
              <w:pStyle w:val="TableParagraph"/>
              <w:numPr>
                <w:ilvl w:val="0"/>
                <w:numId w:val="42"/>
              </w:numPr>
              <w:tabs>
                <w:tab w:val="left" w:pos="298"/>
              </w:tabs>
              <w:ind w:right="96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lựa chọn và tham gia các hoạt động trò chơi vận động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phù hợp với yêu cầu, nội dung bài học nhằm phát triển tố chất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lực.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2256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123"/>
              <w:rPr>
                <w:sz w:val="28"/>
              </w:rPr>
            </w:pPr>
            <w:r>
              <w:rPr>
                <w:sz w:val="28"/>
              </w:rPr>
              <w:t>Ôn một số động tác bổ trợ kĩ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thuật ra sức cuối cùng, giữ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thăng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bằng,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chuẩn bị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đà</w:t>
            </w:r>
          </w:p>
          <w:p w:rsidR="00875EFA" w:rsidRDefault="00F06CC7">
            <w:pPr>
              <w:pStyle w:val="TableParagraph"/>
              <w:ind w:left="107" w:right="172"/>
              <w:rPr>
                <w:sz w:val="28"/>
              </w:rPr>
            </w:pPr>
            <w:r>
              <w:rPr>
                <w:sz w:val="28"/>
              </w:rPr>
              <w:t>-Học mới: Chạy đà-Trò chơi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phát triển sức mạnh tay-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ngực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43"/>
              </w:numPr>
              <w:tabs>
                <w:tab w:val="left" w:pos="271"/>
              </w:tabs>
              <w:spacing w:line="315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ra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cuối cùng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giữ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bằng.</w:t>
            </w:r>
          </w:p>
          <w:p w:rsidR="00875EFA" w:rsidRDefault="00F06CC7">
            <w:pPr>
              <w:pStyle w:val="TableParagraph"/>
              <w:numPr>
                <w:ilvl w:val="0"/>
                <w:numId w:val="43"/>
              </w:numPr>
              <w:tabs>
                <w:tab w:val="left" w:pos="271"/>
              </w:tabs>
              <w:spacing w:before="2" w:line="322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Rèn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bản thân,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nâng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cao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khả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tập luyện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theo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nhóm.</w:t>
            </w:r>
          </w:p>
          <w:p w:rsidR="00875EFA" w:rsidRDefault="00F06CC7">
            <w:pPr>
              <w:pStyle w:val="TableParagraph"/>
              <w:numPr>
                <w:ilvl w:val="0"/>
                <w:numId w:val="43"/>
              </w:numPr>
              <w:tabs>
                <w:tab w:val="left" w:pos="271"/>
              </w:tabs>
              <w:spacing w:line="322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Thực hiện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đà</w:t>
            </w:r>
          </w:p>
          <w:p w:rsidR="00875EFA" w:rsidRDefault="00F06CC7">
            <w:pPr>
              <w:pStyle w:val="TableParagraph"/>
              <w:numPr>
                <w:ilvl w:val="0"/>
                <w:numId w:val="43"/>
              </w:numPr>
              <w:tabs>
                <w:tab w:val="left" w:pos="298"/>
              </w:tabs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lựa chọn và tham gia các hoạt động trò chơi vận động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phù hợp với yêu cầu, nội dung bài học nhằm phát triển tố chất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lực.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2253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7"/>
              <w:rPr>
                <w:b/>
                <w:sz w:val="23"/>
              </w:rPr>
            </w:pPr>
          </w:p>
          <w:p w:rsidR="00875EFA" w:rsidRDefault="00F06CC7">
            <w:pPr>
              <w:pStyle w:val="TableParagraph"/>
              <w:spacing w:before="1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31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386"/>
              <w:rPr>
                <w:sz w:val="28"/>
              </w:rPr>
            </w:pPr>
            <w:r>
              <w:rPr>
                <w:sz w:val="28"/>
              </w:rPr>
              <w:t>Ôn một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số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tác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bổ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trợ,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Kĩ thuật ra sức cuối cùng,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giữ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thăng bằng,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chuẩn bị</w:t>
            </w:r>
          </w:p>
          <w:p w:rsidR="00875EFA" w:rsidRDefault="00F06CC7">
            <w:pPr>
              <w:pStyle w:val="TableParagraph"/>
              <w:ind w:left="107" w:right="243"/>
              <w:rPr>
                <w:sz w:val="28"/>
              </w:rPr>
            </w:pPr>
            <w:r>
              <w:rPr>
                <w:sz w:val="28"/>
              </w:rPr>
              <w:t>chạy đà, chạy đà- Học mới: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Phối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hợp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đà,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bốn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bước</w:t>
            </w:r>
          </w:p>
          <w:p w:rsidR="00875EFA" w:rsidRDefault="00F06CC7">
            <w:pPr>
              <w:pStyle w:val="TableParagraph"/>
              <w:spacing w:line="322" w:lineRule="exact"/>
              <w:ind w:left="107" w:right="360"/>
              <w:rPr>
                <w:sz w:val="28"/>
              </w:rPr>
            </w:pPr>
            <w:r>
              <w:rPr>
                <w:sz w:val="28"/>
              </w:rPr>
              <w:t>chéo, ra sức cuối cùng, giữ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thăng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bằng.-Trò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44"/>
              </w:numPr>
              <w:tabs>
                <w:tab w:val="left" w:pos="271"/>
              </w:tabs>
              <w:spacing w:line="315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thuật ra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cuối cùng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giữ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bằng.</w:t>
            </w:r>
          </w:p>
          <w:p w:rsidR="00875EFA" w:rsidRDefault="00F06CC7">
            <w:pPr>
              <w:pStyle w:val="TableParagraph"/>
              <w:numPr>
                <w:ilvl w:val="0"/>
                <w:numId w:val="44"/>
              </w:numPr>
              <w:tabs>
                <w:tab w:val="left" w:pos="271"/>
              </w:tabs>
              <w:spacing w:line="322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Rèn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bản thân,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nâng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cao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khả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tập luyện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theo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nhóm.</w:t>
            </w:r>
          </w:p>
          <w:p w:rsidR="00875EFA" w:rsidRDefault="00F06CC7">
            <w:pPr>
              <w:pStyle w:val="TableParagraph"/>
              <w:numPr>
                <w:ilvl w:val="0"/>
                <w:numId w:val="44"/>
              </w:numPr>
              <w:tabs>
                <w:tab w:val="left" w:pos="271"/>
              </w:tabs>
              <w:spacing w:line="322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Thực hiện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đà</w:t>
            </w:r>
          </w:p>
          <w:p w:rsidR="00875EFA" w:rsidRDefault="00F06CC7">
            <w:pPr>
              <w:pStyle w:val="TableParagraph"/>
              <w:numPr>
                <w:ilvl w:val="0"/>
                <w:numId w:val="44"/>
              </w:numPr>
              <w:tabs>
                <w:tab w:val="left" w:pos="298"/>
              </w:tabs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lựa chọn và tham gia các hoạt động trò chơi vận động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phù hợp với yêu cầu, nội dung bài học nhằm phát triển tố chất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lực.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</w:tbl>
    <w:p w:rsidR="00875EFA" w:rsidRDefault="00875EFA">
      <w:pPr>
        <w:rPr>
          <w:sz w:val="28"/>
        </w:rPr>
        <w:sectPr w:rsidR="00875EFA">
          <w:pgSz w:w="16850" w:h="11910" w:orient="landscape"/>
          <w:pgMar w:top="1100" w:right="420" w:bottom="280" w:left="820" w:header="720" w:footer="720" w:gutter="0"/>
          <w:cols w:space="720"/>
        </w:sectPr>
      </w:pPr>
    </w:p>
    <w:p w:rsidR="00875EFA" w:rsidRDefault="00875EFA">
      <w:pPr>
        <w:pStyle w:val="BodyText"/>
        <w:rPr>
          <w:b/>
          <w:sz w:val="2"/>
        </w:rPr>
      </w:pPr>
    </w:p>
    <w:tbl>
      <w:tblPr>
        <w:tblW w:w="0" w:type="auto"/>
        <w:tblInd w:w="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3514"/>
        <w:gridCol w:w="1253"/>
        <w:gridCol w:w="7254"/>
        <w:gridCol w:w="1843"/>
      </w:tblGrid>
      <w:tr w:rsidR="00875EFA">
        <w:trPr>
          <w:trHeight w:val="323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triển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mạnh của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tay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  <w:tc>
          <w:tcPr>
            <w:tcW w:w="7254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</w:tr>
      <w:tr w:rsidR="00875EFA">
        <w:trPr>
          <w:trHeight w:val="2575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0"/>
              <w:rPr>
                <w:b/>
                <w:sz w:val="37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174" w:firstLine="69"/>
              <w:rPr>
                <w:sz w:val="28"/>
              </w:rPr>
            </w:pPr>
            <w:r>
              <w:rPr>
                <w:sz w:val="28"/>
              </w:rPr>
              <w:t>Ôn một số động tác bổ trợ,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phối hợp chạy đà - bốn bước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chéo- ra sức cuối cùng- giữ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thăng bằng.-Học mới: Một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số điều luật trong thi đấu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ném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bóng-Trò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</w:p>
          <w:p w:rsidR="00875EFA" w:rsidRDefault="00F06CC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triển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mạnh tay-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ngực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45"/>
              </w:numPr>
              <w:tabs>
                <w:tab w:val="left" w:pos="271"/>
              </w:tabs>
              <w:spacing w:line="315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thuật ra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cuối cùng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giữ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thăng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bằng.</w:t>
            </w:r>
          </w:p>
          <w:p w:rsidR="00875EFA" w:rsidRDefault="00F06CC7">
            <w:pPr>
              <w:pStyle w:val="TableParagraph"/>
              <w:numPr>
                <w:ilvl w:val="0"/>
                <w:numId w:val="45"/>
              </w:numPr>
              <w:tabs>
                <w:tab w:val="left" w:pos="271"/>
              </w:tabs>
              <w:spacing w:line="322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Rèn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bản thân,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nâng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cao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khả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tập luyện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theo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nhóm.</w:t>
            </w:r>
          </w:p>
          <w:p w:rsidR="00875EFA" w:rsidRDefault="00F06CC7">
            <w:pPr>
              <w:pStyle w:val="TableParagraph"/>
              <w:numPr>
                <w:ilvl w:val="0"/>
                <w:numId w:val="45"/>
              </w:numPr>
              <w:tabs>
                <w:tab w:val="left" w:pos="271"/>
              </w:tabs>
              <w:spacing w:line="322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Thực hiện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đà</w:t>
            </w:r>
          </w:p>
          <w:p w:rsidR="00875EFA" w:rsidRDefault="00F06CC7">
            <w:pPr>
              <w:pStyle w:val="TableParagraph"/>
              <w:numPr>
                <w:ilvl w:val="0"/>
                <w:numId w:val="45"/>
              </w:numPr>
              <w:tabs>
                <w:tab w:val="left" w:pos="298"/>
              </w:tabs>
              <w:ind w:right="104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lựa chọn và tham gia các hoạt động trò chơi vận động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phù hợp với yêu cầu, nội dung bài học nhằm phát triển tố chất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lực.</w:t>
            </w:r>
          </w:p>
          <w:p w:rsidR="00875EFA" w:rsidRDefault="00F06CC7">
            <w:pPr>
              <w:pStyle w:val="TableParagraph"/>
              <w:numPr>
                <w:ilvl w:val="0"/>
                <w:numId w:val="45"/>
              </w:numPr>
              <w:tabs>
                <w:tab w:val="left" w:pos="271"/>
              </w:tabs>
              <w:spacing w:before="1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HS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hiểu được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một số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luật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cơ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bản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286"/>
        </w:trPr>
        <w:tc>
          <w:tcPr>
            <w:tcW w:w="852" w:type="dxa"/>
            <w:tcBorders>
              <w:bottom w:val="single" w:sz="6" w:space="0" w:color="000000"/>
            </w:tcBorders>
          </w:tcPr>
          <w:p w:rsidR="00875EFA" w:rsidRDefault="00875EFA">
            <w:pPr>
              <w:pStyle w:val="TableParagraph"/>
              <w:spacing w:before="10"/>
              <w:rPr>
                <w:b/>
                <w:sz w:val="41"/>
              </w:rPr>
            </w:pPr>
          </w:p>
          <w:p w:rsidR="00875EFA" w:rsidRDefault="00F06CC7">
            <w:pPr>
              <w:pStyle w:val="TableParagraph"/>
              <w:spacing w:before="1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33</w:t>
            </w:r>
          </w:p>
        </w:tc>
        <w:tc>
          <w:tcPr>
            <w:tcW w:w="3514" w:type="dxa"/>
            <w:tcBorders>
              <w:bottom w:val="single" w:sz="6" w:space="0" w:color="000000"/>
            </w:tcBorders>
          </w:tcPr>
          <w:p w:rsidR="00875EFA" w:rsidRDefault="00B60980" w:rsidP="00343566">
            <w:pPr>
              <w:pStyle w:val="TableParagraph"/>
              <w:spacing w:line="242" w:lineRule="auto"/>
              <w:ind w:left="107" w:right="321" w:firstLine="69"/>
              <w:jc w:val="center"/>
              <w:rPr>
                <w:sz w:val="28"/>
              </w:rPr>
            </w:pPr>
            <w:r>
              <w:rPr>
                <w:sz w:val="28"/>
              </w:rPr>
              <w:t>Ôn một số động tác bổ trợ,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phối hợp chạy đà - bốn bước</w:t>
            </w:r>
            <w:r>
              <w:rPr>
                <w:spacing w:val="-67"/>
                <w:sz w:val="28"/>
              </w:rPr>
              <w:t xml:space="preserve"> </w:t>
            </w:r>
            <w:r w:rsidR="002C16A6">
              <w:rPr>
                <w:spacing w:val="-67"/>
                <w:sz w:val="28"/>
                <w:lang w:val="en-US"/>
              </w:rPr>
              <w:t xml:space="preserve">   </w:t>
            </w:r>
            <w:r>
              <w:rPr>
                <w:sz w:val="28"/>
              </w:rPr>
              <w:t>chéo- ra sức cuối cùng- giữ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thăng bằng</w:t>
            </w:r>
          </w:p>
        </w:tc>
        <w:tc>
          <w:tcPr>
            <w:tcW w:w="1253" w:type="dxa"/>
            <w:tcBorders>
              <w:bottom w:val="single" w:sz="6" w:space="0" w:color="000000"/>
            </w:tcBorders>
          </w:tcPr>
          <w:p w:rsidR="00875EFA" w:rsidRPr="005138D8" w:rsidRDefault="00875EFA" w:rsidP="00343566">
            <w:pPr>
              <w:pStyle w:val="TableParagraph"/>
              <w:jc w:val="center"/>
              <w:rPr>
                <w:b/>
                <w:sz w:val="28"/>
                <w:lang w:val="en-US"/>
              </w:rPr>
            </w:pPr>
          </w:p>
        </w:tc>
        <w:tc>
          <w:tcPr>
            <w:tcW w:w="7254" w:type="dxa"/>
            <w:tcBorders>
              <w:bottom w:val="single" w:sz="6" w:space="0" w:color="000000"/>
            </w:tcBorders>
          </w:tcPr>
          <w:p w:rsidR="00875EFA" w:rsidRDefault="00F06CC7">
            <w:pPr>
              <w:pStyle w:val="TableParagraph"/>
              <w:numPr>
                <w:ilvl w:val="0"/>
                <w:numId w:val="46"/>
              </w:numPr>
              <w:tabs>
                <w:tab w:val="left" w:pos="271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thuật ra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cuối cùng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giữ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bằng.</w:t>
            </w:r>
          </w:p>
          <w:p w:rsidR="00875EFA" w:rsidRDefault="00F06CC7">
            <w:pPr>
              <w:pStyle w:val="TableParagraph"/>
              <w:numPr>
                <w:ilvl w:val="0"/>
                <w:numId w:val="46"/>
              </w:numPr>
              <w:tabs>
                <w:tab w:val="left" w:pos="271"/>
              </w:tabs>
              <w:spacing w:before="2" w:line="322" w:lineRule="exact"/>
              <w:rPr>
                <w:sz w:val="28"/>
              </w:rPr>
            </w:pPr>
            <w:r>
              <w:rPr>
                <w:sz w:val="28"/>
              </w:rPr>
              <w:t>Rèn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bản thân,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nâng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cao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khả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tập luyện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theo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nhóm.</w:t>
            </w:r>
          </w:p>
          <w:p w:rsidR="00875EFA" w:rsidRDefault="00F06CC7">
            <w:pPr>
              <w:pStyle w:val="TableParagraph"/>
              <w:numPr>
                <w:ilvl w:val="0"/>
                <w:numId w:val="46"/>
              </w:numPr>
              <w:tabs>
                <w:tab w:val="left" w:pos="271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Thực hiện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đà</w:t>
            </w:r>
          </w:p>
          <w:p w:rsidR="00875EFA" w:rsidRDefault="00F06CC7">
            <w:pPr>
              <w:pStyle w:val="TableParagraph"/>
              <w:numPr>
                <w:ilvl w:val="0"/>
                <w:numId w:val="46"/>
              </w:numPr>
              <w:tabs>
                <w:tab w:val="left" w:pos="271"/>
              </w:tabs>
              <w:spacing w:line="306" w:lineRule="exact"/>
              <w:rPr>
                <w:sz w:val="28"/>
              </w:rPr>
            </w:pPr>
            <w:r>
              <w:rPr>
                <w:sz w:val="28"/>
              </w:rPr>
              <w:t>Phối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hợp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bốn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bước 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đà</w:t>
            </w:r>
          </w:p>
          <w:p w:rsidR="00343566" w:rsidRDefault="00343566" w:rsidP="00343566">
            <w:pPr>
              <w:pStyle w:val="TableParagraph"/>
              <w:numPr>
                <w:ilvl w:val="0"/>
                <w:numId w:val="47"/>
              </w:numPr>
              <w:tabs>
                <w:tab w:val="left" w:pos="271"/>
              </w:tabs>
              <w:spacing w:line="312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cách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nội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dung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kiểm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tra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(do GVchọn);</w:t>
            </w:r>
          </w:p>
          <w:p w:rsidR="00343566" w:rsidRDefault="00343566" w:rsidP="00343566">
            <w:pPr>
              <w:pStyle w:val="TableParagraph"/>
              <w:tabs>
                <w:tab w:val="left" w:pos="271"/>
              </w:tabs>
              <w:spacing w:line="306" w:lineRule="exact"/>
              <w:ind w:left="270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6" w:space="0" w:color="000000"/>
            </w:tcBorders>
          </w:tcPr>
          <w:p w:rsidR="00875EFA" w:rsidRDefault="0034356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Hình thức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kiểm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tra:</w:t>
            </w:r>
          </w:p>
        </w:tc>
      </w:tr>
      <w:tr w:rsidR="00875EFA">
        <w:trPr>
          <w:trHeight w:val="1929"/>
        </w:trPr>
        <w:tc>
          <w:tcPr>
            <w:tcW w:w="852" w:type="dxa"/>
            <w:tcBorders>
              <w:top w:val="single" w:sz="6" w:space="0" w:color="000000"/>
            </w:tcBorders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8"/>
              <w:rPr>
                <w:b/>
                <w:sz w:val="39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3514" w:type="dxa"/>
            <w:tcBorders>
              <w:top w:val="single" w:sz="6" w:space="0" w:color="000000"/>
            </w:tcBorders>
          </w:tcPr>
          <w:p w:rsidR="00B60980" w:rsidRDefault="00B60980" w:rsidP="00B60980">
            <w:pPr>
              <w:pStyle w:val="TableParagraph"/>
              <w:jc w:val="center"/>
              <w:rPr>
                <w:b/>
                <w:color w:val="FF0000"/>
                <w:spacing w:val="-67"/>
                <w:sz w:val="28"/>
              </w:rPr>
            </w:pPr>
            <w:r w:rsidRPr="009E6A76">
              <w:rPr>
                <w:b/>
                <w:color w:val="FF0000"/>
                <w:sz w:val="28"/>
              </w:rPr>
              <w:t>Kiểm tra cuối học kì I:</w:t>
            </w:r>
            <w:r w:rsidRPr="009E6A76">
              <w:rPr>
                <w:b/>
                <w:color w:val="FF0000"/>
                <w:spacing w:val="-67"/>
                <w:sz w:val="28"/>
              </w:rPr>
              <w:t xml:space="preserve"> </w:t>
            </w:r>
          </w:p>
          <w:p w:rsidR="00875EFA" w:rsidRPr="009E6A76" w:rsidRDefault="00B60980" w:rsidP="00B60980">
            <w:pPr>
              <w:pStyle w:val="TableParagraph"/>
              <w:jc w:val="center"/>
              <w:rPr>
                <w:b/>
                <w:color w:val="FF0000"/>
                <w:sz w:val="30"/>
              </w:rPr>
            </w:pPr>
            <w:r w:rsidRPr="009E6A76">
              <w:rPr>
                <w:b/>
                <w:color w:val="FF0000"/>
                <w:sz w:val="28"/>
              </w:rPr>
              <w:t>Ném</w:t>
            </w:r>
            <w:r w:rsidRPr="009E6A76">
              <w:rPr>
                <w:b/>
                <w:color w:val="FF0000"/>
                <w:spacing w:val="-4"/>
                <w:sz w:val="28"/>
              </w:rPr>
              <w:t xml:space="preserve"> </w:t>
            </w:r>
            <w:r w:rsidRPr="009E6A76">
              <w:rPr>
                <w:b/>
                <w:color w:val="FF0000"/>
                <w:sz w:val="28"/>
              </w:rPr>
              <w:t>bóng</w:t>
            </w:r>
          </w:p>
          <w:p w:rsidR="00875EFA" w:rsidRPr="009E6A76" w:rsidRDefault="00875EFA">
            <w:pPr>
              <w:pStyle w:val="TableParagraph"/>
              <w:spacing w:before="6"/>
              <w:rPr>
                <w:b/>
                <w:color w:val="FF0000"/>
                <w:sz w:val="25"/>
              </w:rPr>
            </w:pPr>
          </w:p>
          <w:p w:rsidR="00875EFA" w:rsidRPr="009E6A76" w:rsidRDefault="00875EFA" w:rsidP="00343566">
            <w:pPr>
              <w:pStyle w:val="TableParagraph"/>
              <w:spacing w:line="242" w:lineRule="auto"/>
              <w:ind w:right="370"/>
              <w:rPr>
                <w:b/>
                <w:color w:val="FF0000"/>
                <w:sz w:val="28"/>
              </w:rPr>
            </w:pPr>
          </w:p>
        </w:tc>
        <w:tc>
          <w:tcPr>
            <w:tcW w:w="1253" w:type="dxa"/>
            <w:tcBorders>
              <w:top w:val="single" w:sz="6" w:space="0" w:color="000000"/>
            </w:tcBorders>
          </w:tcPr>
          <w:p w:rsidR="00875EFA" w:rsidRPr="009E6A76" w:rsidRDefault="00875EFA">
            <w:pPr>
              <w:pStyle w:val="TableParagraph"/>
              <w:rPr>
                <w:b/>
                <w:color w:val="FF0000"/>
                <w:sz w:val="30"/>
              </w:rPr>
            </w:pPr>
          </w:p>
          <w:p w:rsidR="00875EFA" w:rsidRPr="009E6A76" w:rsidRDefault="00875EFA">
            <w:pPr>
              <w:pStyle w:val="TableParagraph"/>
              <w:spacing w:before="3"/>
              <w:rPr>
                <w:b/>
                <w:color w:val="FF0000"/>
                <w:sz w:val="39"/>
              </w:rPr>
            </w:pPr>
          </w:p>
          <w:p w:rsidR="00875EFA" w:rsidRPr="009E6A76" w:rsidRDefault="00F06CC7">
            <w:pPr>
              <w:pStyle w:val="TableParagraph"/>
              <w:ind w:right="470"/>
              <w:jc w:val="right"/>
              <w:rPr>
                <w:b/>
                <w:color w:val="FF0000"/>
                <w:sz w:val="28"/>
              </w:rPr>
            </w:pPr>
            <w:r w:rsidRPr="002C16A6">
              <w:rPr>
                <w:b/>
                <w:color w:val="FF0000"/>
                <w:sz w:val="28"/>
              </w:rPr>
              <w:t>01</w:t>
            </w:r>
          </w:p>
        </w:tc>
        <w:tc>
          <w:tcPr>
            <w:tcW w:w="7254" w:type="dxa"/>
            <w:tcBorders>
              <w:top w:val="single" w:sz="6" w:space="0" w:color="000000"/>
            </w:tcBorders>
          </w:tcPr>
          <w:p w:rsidR="00343566" w:rsidRDefault="00343566" w:rsidP="00343566">
            <w:pPr>
              <w:pStyle w:val="TableParagraph"/>
              <w:numPr>
                <w:ilvl w:val="0"/>
                <w:numId w:val="46"/>
              </w:numPr>
              <w:tabs>
                <w:tab w:val="left" w:pos="271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thuật ra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cuối cùng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giữ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bằng.</w:t>
            </w:r>
          </w:p>
          <w:p w:rsidR="00343566" w:rsidRDefault="00343566" w:rsidP="00343566">
            <w:pPr>
              <w:pStyle w:val="TableParagraph"/>
              <w:numPr>
                <w:ilvl w:val="0"/>
                <w:numId w:val="46"/>
              </w:numPr>
              <w:tabs>
                <w:tab w:val="left" w:pos="271"/>
              </w:tabs>
              <w:spacing w:before="2" w:line="322" w:lineRule="exact"/>
              <w:rPr>
                <w:sz w:val="28"/>
              </w:rPr>
            </w:pPr>
            <w:r>
              <w:rPr>
                <w:sz w:val="28"/>
              </w:rPr>
              <w:t>Rèn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bản thân,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nâng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cao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khả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tập luyện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theo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nhóm.</w:t>
            </w:r>
          </w:p>
          <w:p w:rsidR="00343566" w:rsidRDefault="00343566" w:rsidP="00343566">
            <w:pPr>
              <w:pStyle w:val="TableParagraph"/>
              <w:numPr>
                <w:ilvl w:val="0"/>
                <w:numId w:val="46"/>
              </w:numPr>
              <w:tabs>
                <w:tab w:val="left" w:pos="271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Thực hiện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đà</w:t>
            </w:r>
          </w:p>
          <w:p w:rsidR="00343566" w:rsidRDefault="00343566" w:rsidP="00343566">
            <w:pPr>
              <w:pStyle w:val="TableParagraph"/>
              <w:numPr>
                <w:ilvl w:val="0"/>
                <w:numId w:val="46"/>
              </w:numPr>
              <w:tabs>
                <w:tab w:val="left" w:pos="271"/>
              </w:tabs>
              <w:spacing w:line="306" w:lineRule="exact"/>
              <w:rPr>
                <w:sz w:val="28"/>
              </w:rPr>
            </w:pPr>
            <w:r>
              <w:rPr>
                <w:sz w:val="28"/>
              </w:rPr>
              <w:t>Phối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hợp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bốn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bước chạy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đà</w:t>
            </w:r>
          </w:p>
          <w:p w:rsidR="00875EFA" w:rsidRDefault="00875EFA">
            <w:pPr>
              <w:pStyle w:val="TableParagraph"/>
              <w:numPr>
                <w:ilvl w:val="0"/>
                <w:numId w:val="47"/>
              </w:numPr>
              <w:tabs>
                <w:tab w:val="left" w:pos="295"/>
              </w:tabs>
              <w:spacing w:line="322" w:lineRule="exact"/>
              <w:ind w:right="97" w:firstLine="0"/>
              <w:jc w:val="both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6" w:space="0" w:color="000000"/>
            </w:tcBorders>
          </w:tcPr>
          <w:p w:rsidR="00875EFA" w:rsidRDefault="00875EFA">
            <w:pPr>
              <w:pStyle w:val="TableParagraph"/>
              <w:ind w:left="110" w:right="579"/>
              <w:rPr>
                <w:sz w:val="28"/>
              </w:rPr>
            </w:pPr>
          </w:p>
        </w:tc>
      </w:tr>
      <w:tr w:rsidR="00875EFA">
        <w:trPr>
          <w:trHeight w:val="2253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875EFA" w:rsidRDefault="00F06CC7">
            <w:pPr>
              <w:pStyle w:val="TableParagraph"/>
              <w:spacing w:before="1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35</w:t>
            </w:r>
          </w:p>
        </w:tc>
        <w:tc>
          <w:tcPr>
            <w:tcW w:w="3514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"/>
              <w:rPr>
                <w:b/>
                <w:sz w:val="24"/>
              </w:rPr>
            </w:pPr>
          </w:p>
          <w:p w:rsidR="00875EFA" w:rsidRDefault="00F06CC7">
            <w:pPr>
              <w:pStyle w:val="TableParagraph"/>
              <w:spacing w:before="1"/>
              <w:ind w:right="240"/>
              <w:jc w:val="righ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Đánh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giá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thể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lực học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sinh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6"/>
              <w:rPr>
                <w:b/>
                <w:sz w:val="23"/>
              </w:rPr>
            </w:pPr>
          </w:p>
          <w:p w:rsidR="00875EFA" w:rsidRPr="005138D8" w:rsidRDefault="00F06CC7">
            <w:pPr>
              <w:pStyle w:val="TableParagraph"/>
              <w:ind w:right="470"/>
              <w:jc w:val="right"/>
              <w:rPr>
                <w:b/>
                <w:sz w:val="28"/>
              </w:rPr>
            </w:pPr>
            <w:r w:rsidRPr="005138D8">
              <w:rPr>
                <w:b/>
                <w:sz w:val="28"/>
              </w:rPr>
              <w:t>02</w:t>
            </w: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48"/>
              </w:numPr>
              <w:tabs>
                <w:tab w:val="left" w:pos="271"/>
              </w:tabs>
              <w:spacing w:line="315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cách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nội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dung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kiểm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tra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(do GVchọn);</w:t>
            </w:r>
          </w:p>
          <w:p w:rsidR="00875EFA" w:rsidRDefault="00F06CC7">
            <w:pPr>
              <w:pStyle w:val="TableParagraph"/>
              <w:numPr>
                <w:ilvl w:val="0"/>
                <w:numId w:val="48"/>
              </w:numPr>
              <w:tabs>
                <w:tab w:val="left" w:pos="271"/>
              </w:tabs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đúng các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nội dung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kiểm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tra (do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GVchọn);</w:t>
            </w:r>
          </w:p>
          <w:p w:rsidR="00875EFA" w:rsidRDefault="00F06CC7">
            <w:pPr>
              <w:pStyle w:val="TableParagraph"/>
              <w:numPr>
                <w:ilvl w:val="0"/>
                <w:numId w:val="48"/>
              </w:numPr>
              <w:tabs>
                <w:tab w:val="left" w:pos="271"/>
              </w:tabs>
              <w:spacing w:before="2" w:line="322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Vận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dụng trong các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giờ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học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dục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hàng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ngày.</w:t>
            </w:r>
          </w:p>
          <w:p w:rsidR="00875EFA" w:rsidRDefault="00F06CC7">
            <w:pPr>
              <w:pStyle w:val="TableParagraph"/>
              <w:numPr>
                <w:ilvl w:val="0"/>
                <w:numId w:val="48"/>
              </w:numPr>
              <w:tabs>
                <w:tab w:val="left" w:pos="295"/>
              </w:tabs>
              <w:ind w:right="103" w:firstLine="0"/>
              <w:jc w:val="both"/>
              <w:rPr>
                <w:sz w:val="28"/>
              </w:rPr>
            </w:pPr>
            <w:r>
              <w:rPr>
                <w:sz w:val="28"/>
              </w:rPr>
              <w:t>Tự giác, tích cực, đoàn kết và giúp đỡ bạn trong tập luyện.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Biết điều khiển tổ, nhóm tập luyện và nhận xét kết quả tập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967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28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36</w:t>
            </w:r>
          </w:p>
        </w:tc>
        <w:tc>
          <w:tcPr>
            <w:tcW w:w="3514" w:type="dxa"/>
          </w:tcPr>
          <w:p w:rsidR="00875EFA" w:rsidRDefault="00875EFA">
            <w:pPr>
              <w:pStyle w:val="TableParagraph"/>
              <w:spacing w:before="2"/>
              <w:rPr>
                <w:b/>
                <w:sz w:val="28"/>
              </w:rPr>
            </w:pPr>
          </w:p>
          <w:p w:rsidR="00875EFA" w:rsidRDefault="00F06CC7">
            <w:pPr>
              <w:pStyle w:val="TableParagraph"/>
              <w:ind w:right="240"/>
              <w:jc w:val="righ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Đánh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giá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thể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lực học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sinh</w:t>
            </w:r>
          </w:p>
        </w:tc>
        <w:tc>
          <w:tcPr>
            <w:tcW w:w="125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54" w:type="dxa"/>
          </w:tcPr>
          <w:p w:rsidR="00875EFA" w:rsidRDefault="00F06CC7">
            <w:pPr>
              <w:pStyle w:val="TableParagraph"/>
              <w:numPr>
                <w:ilvl w:val="0"/>
                <w:numId w:val="49"/>
              </w:numPr>
              <w:tabs>
                <w:tab w:val="left" w:pos="271"/>
              </w:tabs>
              <w:spacing w:line="317" w:lineRule="exact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cách 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nội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dung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kiểm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tra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(do GVchọn);</w:t>
            </w:r>
          </w:p>
          <w:p w:rsidR="00875EFA" w:rsidRDefault="00F06CC7">
            <w:pPr>
              <w:pStyle w:val="TableParagraph"/>
              <w:numPr>
                <w:ilvl w:val="0"/>
                <w:numId w:val="49"/>
              </w:numPr>
              <w:tabs>
                <w:tab w:val="left" w:pos="271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đúng các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nội dung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kiểm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tra (do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GVchọn);</w:t>
            </w:r>
          </w:p>
          <w:p w:rsidR="00875EFA" w:rsidRDefault="00F06CC7">
            <w:pPr>
              <w:pStyle w:val="TableParagraph"/>
              <w:numPr>
                <w:ilvl w:val="0"/>
                <w:numId w:val="49"/>
              </w:numPr>
              <w:tabs>
                <w:tab w:val="left" w:pos="271"/>
              </w:tabs>
              <w:spacing w:line="308" w:lineRule="exact"/>
              <w:rPr>
                <w:sz w:val="28"/>
              </w:rPr>
            </w:pPr>
            <w:r>
              <w:rPr>
                <w:sz w:val="28"/>
              </w:rPr>
              <w:t>Vận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dụng trong các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giờ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học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dục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hàng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ngày.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</w:tbl>
    <w:p w:rsidR="00875EFA" w:rsidRDefault="00875EFA">
      <w:pPr>
        <w:rPr>
          <w:sz w:val="28"/>
        </w:rPr>
        <w:sectPr w:rsidR="00875EFA">
          <w:pgSz w:w="16850" w:h="11910" w:orient="landscape"/>
          <w:pgMar w:top="1100" w:right="420" w:bottom="280" w:left="820" w:header="720" w:footer="720" w:gutter="0"/>
          <w:cols w:space="720"/>
        </w:sectPr>
      </w:pPr>
    </w:p>
    <w:p w:rsidR="00875EFA" w:rsidRDefault="00875EFA">
      <w:pPr>
        <w:pStyle w:val="BodyText"/>
        <w:rPr>
          <w:b/>
          <w:sz w:val="2"/>
        </w:rPr>
      </w:pPr>
    </w:p>
    <w:tbl>
      <w:tblPr>
        <w:tblW w:w="0" w:type="auto"/>
        <w:tblInd w:w="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3514"/>
        <w:gridCol w:w="1265"/>
        <w:gridCol w:w="7242"/>
        <w:gridCol w:w="1843"/>
      </w:tblGrid>
      <w:tr w:rsidR="00875EFA" w:rsidTr="005138D8">
        <w:trPr>
          <w:trHeight w:val="676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3514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1265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42" w:type="dxa"/>
          </w:tcPr>
          <w:p w:rsidR="00875EFA" w:rsidRDefault="00F06CC7">
            <w:pPr>
              <w:pStyle w:val="TableParagraph"/>
              <w:ind w:left="95" w:right="103"/>
              <w:jc w:val="both"/>
              <w:rPr>
                <w:sz w:val="28"/>
              </w:rPr>
            </w:pPr>
            <w:r>
              <w:rPr>
                <w:sz w:val="28"/>
              </w:rPr>
              <w:t>- Tự giác, tích cực, đoàn kết và giúp đỡ bạn trong tập luyện.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Biết điều khiển tổ, nhóm tập luyện và nhận xét kết quả tập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323"/>
        </w:trPr>
        <w:tc>
          <w:tcPr>
            <w:tcW w:w="12873" w:type="dxa"/>
            <w:gridSpan w:val="4"/>
          </w:tcPr>
          <w:p w:rsidR="00875EFA" w:rsidRDefault="00F06CC7">
            <w:pPr>
              <w:pStyle w:val="TableParagraph"/>
              <w:spacing w:line="304" w:lineRule="exact"/>
              <w:ind w:left="5758" w:right="574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HỌC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KÌ II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</w:tr>
      <w:tr w:rsidR="00875EFA">
        <w:trPr>
          <w:trHeight w:val="643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line="322" w:lineRule="exact"/>
              <w:ind w:left="1485" w:right="127" w:hanging="1330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Chủ đề 4: Chạy cự li trung</w:t>
            </w:r>
            <w:r>
              <w:rPr>
                <w:b/>
                <w:color w:val="FF0000"/>
                <w:spacing w:val="-67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bình</w:t>
            </w:r>
          </w:p>
        </w:tc>
        <w:tc>
          <w:tcPr>
            <w:tcW w:w="1265" w:type="dxa"/>
          </w:tcPr>
          <w:p w:rsidR="00875EFA" w:rsidRDefault="00F06CC7">
            <w:pPr>
              <w:pStyle w:val="TableParagraph"/>
              <w:spacing w:before="158"/>
              <w:ind w:left="242" w:right="21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07</w:t>
            </w:r>
          </w:p>
        </w:tc>
        <w:tc>
          <w:tcPr>
            <w:tcW w:w="7242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2574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9"/>
              <w:rPr>
                <w:b/>
                <w:sz w:val="37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37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tabs>
                <w:tab w:val="left" w:pos="2214"/>
              </w:tabs>
              <w:ind w:left="107" w:right="155"/>
              <w:rPr>
                <w:sz w:val="28"/>
              </w:rPr>
            </w:pPr>
            <w:r>
              <w:rPr>
                <w:sz w:val="28"/>
              </w:rPr>
              <w:t>Các động tác bổ trợ kỹ thuật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chạy cự li trung bình- Học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mới: Đi, chạy thở sâu theo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nhịp đơn, đi, chạy thở sâu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theo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nhịp đơn.</w:t>
            </w:r>
            <w:r>
              <w:rPr>
                <w:sz w:val="28"/>
              </w:rPr>
              <w:tab/>
              <w:t>- Trò chơi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bền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(Chuyền</w:t>
            </w:r>
          </w:p>
          <w:p w:rsidR="00875EFA" w:rsidRDefault="00F06CC7">
            <w:pPr>
              <w:pStyle w:val="TableParagraph"/>
              <w:spacing w:line="322" w:lineRule="exact"/>
              <w:ind w:left="107" w:right="243"/>
              <w:rPr>
                <w:sz w:val="28"/>
              </w:rPr>
            </w:pPr>
            <w:r>
              <w:rPr>
                <w:sz w:val="28"/>
              </w:rPr>
              <w:t>bóng nhanh qua hai chân và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trên đầu).</w:t>
            </w:r>
          </w:p>
        </w:tc>
        <w:tc>
          <w:tcPr>
            <w:tcW w:w="1265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42" w:type="dxa"/>
          </w:tcPr>
          <w:p w:rsidR="00875EFA" w:rsidRDefault="00F06CC7">
            <w:pPr>
              <w:pStyle w:val="TableParagraph"/>
              <w:numPr>
                <w:ilvl w:val="0"/>
                <w:numId w:val="50"/>
              </w:numPr>
              <w:tabs>
                <w:tab w:val="left" w:pos="298"/>
              </w:tabs>
              <w:ind w:right="103" w:firstLine="0"/>
              <w:jc w:val="both"/>
              <w:rPr>
                <w:sz w:val="28"/>
              </w:rPr>
            </w:pPr>
            <w:r>
              <w:rPr>
                <w:sz w:val="28"/>
              </w:rPr>
              <w:t>Thực hiện được các động tác bổ trợ kĩ thuật chạy; làm quen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với các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giai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đoạn chạy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trung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bình.</w:t>
            </w:r>
          </w:p>
          <w:p w:rsidR="00875EFA" w:rsidRDefault="00F06CC7">
            <w:pPr>
              <w:pStyle w:val="TableParagraph"/>
              <w:numPr>
                <w:ilvl w:val="0"/>
                <w:numId w:val="50"/>
              </w:numPr>
              <w:tabs>
                <w:tab w:val="left" w:pos="307"/>
              </w:tabs>
              <w:ind w:right="103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lựa chọn và tham gia các hoạt động trò chơi vận động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phù hợp với yêu cầu, nội dung bài học nhằm phát triển tố chất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lực.</w:t>
            </w:r>
          </w:p>
          <w:p w:rsidR="00875EFA" w:rsidRDefault="00F06CC7">
            <w:pPr>
              <w:pStyle w:val="TableParagraph"/>
              <w:numPr>
                <w:ilvl w:val="0"/>
                <w:numId w:val="50"/>
              </w:numPr>
              <w:tabs>
                <w:tab w:val="left" w:pos="286"/>
              </w:tabs>
              <w:ind w:right="99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điều chỉnh, sửa sai động tác thông qua nghe, quan sát và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2576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8"/>
              <w:rPr>
                <w:b/>
                <w:sz w:val="37"/>
              </w:rPr>
            </w:pPr>
          </w:p>
          <w:p w:rsidR="00875EFA" w:rsidRDefault="00F06CC7">
            <w:pPr>
              <w:pStyle w:val="TableParagraph"/>
              <w:spacing w:before="1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196"/>
              <w:rPr>
                <w:sz w:val="28"/>
              </w:rPr>
            </w:pPr>
            <w:r>
              <w:rPr>
                <w:sz w:val="28"/>
              </w:rPr>
              <w:t>Các động tác bổ trợ kỹ thuật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cự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trung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bình</w:t>
            </w:r>
          </w:p>
          <w:p w:rsidR="00875EFA" w:rsidRDefault="00F06CC7">
            <w:pPr>
              <w:pStyle w:val="TableParagraph"/>
              <w:ind w:left="107" w:right="114"/>
              <w:rPr>
                <w:sz w:val="28"/>
              </w:rPr>
            </w:pPr>
            <w:r>
              <w:rPr>
                <w:sz w:val="28"/>
              </w:rPr>
              <w:t>- Chạy theo đường hình số 8,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chạy luồn cọc, chạy theo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đường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dích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dắc</w:t>
            </w:r>
          </w:p>
        </w:tc>
        <w:tc>
          <w:tcPr>
            <w:tcW w:w="1265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42" w:type="dxa"/>
          </w:tcPr>
          <w:p w:rsidR="00875EFA" w:rsidRDefault="00F06CC7">
            <w:pPr>
              <w:pStyle w:val="TableParagraph"/>
              <w:numPr>
                <w:ilvl w:val="0"/>
                <w:numId w:val="51"/>
              </w:numPr>
              <w:tabs>
                <w:tab w:val="left" w:pos="298"/>
              </w:tabs>
              <w:ind w:right="99" w:firstLine="0"/>
              <w:jc w:val="both"/>
              <w:rPr>
                <w:sz w:val="28"/>
              </w:rPr>
            </w:pPr>
            <w:r>
              <w:rPr>
                <w:sz w:val="28"/>
              </w:rPr>
              <w:t>Thực hiện được các động tác bổ trợ kĩ thuật chạy; làm quen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với các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giai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đoạn chạy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trung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bình.</w:t>
            </w:r>
          </w:p>
          <w:p w:rsidR="00875EFA" w:rsidRDefault="00F06CC7">
            <w:pPr>
              <w:pStyle w:val="TableParagraph"/>
              <w:numPr>
                <w:ilvl w:val="0"/>
                <w:numId w:val="51"/>
              </w:numPr>
              <w:tabs>
                <w:tab w:val="left" w:pos="307"/>
              </w:tabs>
              <w:ind w:right="103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lựa chọn và tham gia các hoạt động trò chơi vận động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phù hợp với yêu cầu, nội dung bài học nhằm phát triển tố chất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lực.</w:t>
            </w:r>
          </w:p>
          <w:p w:rsidR="00875EFA" w:rsidRDefault="00F06CC7">
            <w:pPr>
              <w:pStyle w:val="TableParagraph"/>
              <w:numPr>
                <w:ilvl w:val="0"/>
                <w:numId w:val="51"/>
              </w:numPr>
              <w:tabs>
                <w:tab w:val="left" w:pos="286"/>
              </w:tabs>
              <w:spacing w:line="242" w:lineRule="auto"/>
              <w:ind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điều chỉnh, sửa sai động tác thông qua nghe, quan sát và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931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8"/>
              <w:rPr>
                <w:b/>
                <w:sz w:val="39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39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196"/>
              <w:rPr>
                <w:sz w:val="28"/>
              </w:rPr>
            </w:pPr>
            <w:r>
              <w:rPr>
                <w:sz w:val="28"/>
              </w:rPr>
              <w:t>Các động tác bổ trợ kỹ thuật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chạy cự li trung bình, kĩ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thuật chạy giữa quãng trên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đường thẳng.</w:t>
            </w:r>
          </w:p>
          <w:p w:rsidR="00875EFA" w:rsidRDefault="00F06CC7">
            <w:pPr>
              <w:pStyle w:val="TableParagraph"/>
              <w:spacing w:line="322" w:lineRule="exact"/>
              <w:ind w:left="107" w:right="184"/>
              <w:rPr>
                <w:sz w:val="28"/>
              </w:rPr>
            </w:pPr>
            <w:r>
              <w:rPr>
                <w:sz w:val="28"/>
              </w:rPr>
              <w:t>-Trò chơi phát triển sức bền.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theo đường hình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số</w:t>
            </w:r>
          </w:p>
        </w:tc>
        <w:tc>
          <w:tcPr>
            <w:tcW w:w="1265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42" w:type="dxa"/>
          </w:tcPr>
          <w:p w:rsidR="00875EFA" w:rsidRDefault="00F06CC7">
            <w:pPr>
              <w:pStyle w:val="TableParagraph"/>
              <w:numPr>
                <w:ilvl w:val="0"/>
                <w:numId w:val="52"/>
              </w:numPr>
              <w:tabs>
                <w:tab w:val="left" w:pos="298"/>
              </w:tabs>
              <w:ind w:right="103" w:firstLine="0"/>
              <w:jc w:val="both"/>
              <w:rPr>
                <w:sz w:val="28"/>
              </w:rPr>
            </w:pPr>
            <w:r>
              <w:rPr>
                <w:sz w:val="28"/>
              </w:rPr>
              <w:t>Thực hiện được các động tác bổ trợ kĩ thuật chạy; làm quen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với các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giai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đoạn chạy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trung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bình.</w:t>
            </w:r>
          </w:p>
          <w:p w:rsidR="00875EFA" w:rsidRDefault="00F06CC7">
            <w:pPr>
              <w:pStyle w:val="TableParagraph"/>
              <w:numPr>
                <w:ilvl w:val="0"/>
                <w:numId w:val="52"/>
              </w:numPr>
              <w:tabs>
                <w:tab w:val="left" w:pos="307"/>
              </w:tabs>
              <w:ind w:right="103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lựa chọn và tham gia các hoạt động trò chơi vận động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phù hợp với yêu cầu, nội dung bài học nhằm phát triển tố chất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lực.</w:t>
            </w:r>
          </w:p>
          <w:p w:rsidR="00875EFA" w:rsidRDefault="00F06CC7">
            <w:pPr>
              <w:pStyle w:val="TableParagraph"/>
              <w:numPr>
                <w:ilvl w:val="0"/>
                <w:numId w:val="52"/>
              </w:numPr>
              <w:tabs>
                <w:tab w:val="left" w:pos="286"/>
              </w:tabs>
              <w:spacing w:line="308" w:lineRule="exact"/>
              <w:ind w:left="285" w:hanging="167"/>
              <w:jc w:val="both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chỉnh,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sửa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sai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tác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thông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qua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nghe,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quan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sát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</w:tbl>
    <w:p w:rsidR="00875EFA" w:rsidRDefault="00875EFA">
      <w:pPr>
        <w:rPr>
          <w:sz w:val="28"/>
        </w:rPr>
        <w:sectPr w:rsidR="00875EFA">
          <w:pgSz w:w="16850" w:h="11910" w:orient="landscape"/>
          <w:pgMar w:top="1100" w:right="420" w:bottom="280" w:left="820" w:header="720" w:footer="720" w:gutter="0"/>
          <w:cols w:space="720"/>
        </w:sectPr>
      </w:pPr>
    </w:p>
    <w:p w:rsidR="00875EFA" w:rsidRDefault="00875EFA">
      <w:pPr>
        <w:pStyle w:val="BodyText"/>
        <w:rPr>
          <w:b/>
          <w:sz w:val="2"/>
        </w:rPr>
      </w:pPr>
    </w:p>
    <w:tbl>
      <w:tblPr>
        <w:tblW w:w="0" w:type="auto"/>
        <w:tblInd w:w="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3514"/>
        <w:gridCol w:w="1277"/>
        <w:gridCol w:w="7230"/>
        <w:gridCol w:w="1843"/>
      </w:tblGrid>
      <w:tr w:rsidR="00875EFA">
        <w:trPr>
          <w:trHeight w:val="645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8chơi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2575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0"/>
              <w:rPr>
                <w:b/>
                <w:sz w:val="37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40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365"/>
              <w:jc w:val="both"/>
              <w:rPr>
                <w:sz w:val="28"/>
              </w:rPr>
            </w:pPr>
            <w:r>
              <w:rPr>
                <w:sz w:val="28"/>
              </w:rPr>
              <w:t>Các động tác bổ trợ học kỹ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thuật chạy giữa quãng trên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đường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thẳng,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đường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vòng</w:t>
            </w:r>
          </w:p>
          <w:p w:rsidR="00875EFA" w:rsidRDefault="00F06CC7">
            <w:pPr>
              <w:pStyle w:val="TableParagraph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-Trò chơi (GV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chọn)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875EFA">
            <w:pPr>
              <w:pStyle w:val="TableParagraph"/>
              <w:spacing w:before="3"/>
              <w:rPr>
                <w:b/>
                <w:sz w:val="27"/>
              </w:rPr>
            </w:pPr>
          </w:p>
          <w:p w:rsidR="00875EFA" w:rsidRDefault="00F06CC7">
            <w:pPr>
              <w:pStyle w:val="TableParagraph"/>
              <w:numPr>
                <w:ilvl w:val="0"/>
                <w:numId w:val="53"/>
              </w:numPr>
              <w:tabs>
                <w:tab w:val="left" w:pos="286"/>
              </w:tabs>
              <w:spacing w:before="1"/>
              <w:ind w:right="103" w:firstLine="0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tác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bổ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trợ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chạy;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làm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quen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với các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giai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đoạn chạy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trung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bình.</w:t>
            </w:r>
          </w:p>
          <w:p w:rsidR="00875EFA" w:rsidRDefault="00F06CC7">
            <w:pPr>
              <w:pStyle w:val="TableParagraph"/>
              <w:numPr>
                <w:ilvl w:val="0"/>
                <w:numId w:val="53"/>
              </w:numPr>
              <w:tabs>
                <w:tab w:val="left" w:pos="291"/>
              </w:tabs>
              <w:spacing w:before="1"/>
              <w:ind w:right="105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lựa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chọn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tham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gia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hoạt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vận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phù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hợp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với yêu cầu,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nội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dung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bài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học nhằm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triển tố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chất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thể lực.</w:t>
            </w:r>
          </w:p>
          <w:p w:rsidR="00875EFA" w:rsidRDefault="00F06CC7">
            <w:pPr>
              <w:pStyle w:val="TableParagraph"/>
              <w:numPr>
                <w:ilvl w:val="0"/>
                <w:numId w:val="53"/>
              </w:numPr>
              <w:tabs>
                <w:tab w:val="left" w:pos="274"/>
              </w:tabs>
              <w:ind w:right="101" w:firstLine="0"/>
              <w:rPr>
                <w:sz w:val="28"/>
              </w:rPr>
            </w:pPr>
            <w:r>
              <w:rPr>
                <w:sz w:val="28"/>
              </w:rPr>
              <w:t>Biết điều chỉnh, sửa sai động tác thông qua nghe, quan sát và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610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0"/>
              <w:rPr>
                <w:b/>
                <w:sz w:val="25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41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405"/>
              <w:rPr>
                <w:sz w:val="28"/>
              </w:rPr>
            </w:pPr>
            <w:r>
              <w:rPr>
                <w:sz w:val="28"/>
              </w:rPr>
              <w:t>Ôn Chạy giữa quãng trên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đường thẳng, đường vòng.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Trò chơi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do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GV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chọn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numPr>
                <w:ilvl w:val="0"/>
                <w:numId w:val="54"/>
              </w:numPr>
              <w:tabs>
                <w:tab w:val="left" w:pos="271"/>
              </w:tabs>
              <w:spacing w:line="317" w:lineRule="exact"/>
              <w:ind w:left="27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một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số điều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luật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bản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trong chạy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cự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li trung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bình.</w:t>
            </w:r>
          </w:p>
          <w:p w:rsidR="00875EFA" w:rsidRDefault="00F06CC7">
            <w:pPr>
              <w:pStyle w:val="TableParagraph"/>
              <w:numPr>
                <w:ilvl w:val="0"/>
                <w:numId w:val="54"/>
              </w:numPr>
              <w:tabs>
                <w:tab w:val="left" w:pos="271"/>
              </w:tabs>
              <w:spacing w:line="322" w:lineRule="exact"/>
              <w:ind w:left="270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động tác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bổ trợ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kĩ thuật chạy</w:t>
            </w:r>
          </w:p>
          <w:p w:rsidR="00875EFA" w:rsidRDefault="00F06CC7">
            <w:pPr>
              <w:pStyle w:val="TableParagraph"/>
              <w:numPr>
                <w:ilvl w:val="0"/>
                <w:numId w:val="54"/>
              </w:numPr>
              <w:tabs>
                <w:tab w:val="left" w:pos="291"/>
              </w:tabs>
              <w:ind w:right="105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lựa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chọn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tham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gia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hoạt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vận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động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phù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hợp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với yêu cầu,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nội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dung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bài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học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nhằm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tố chất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thể lực.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932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0"/>
              <w:rPr>
                <w:b/>
                <w:sz w:val="39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42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265"/>
              <w:rPr>
                <w:sz w:val="28"/>
              </w:rPr>
            </w:pPr>
            <w:r>
              <w:rPr>
                <w:sz w:val="28"/>
              </w:rPr>
              <w:t>Kĩ thuật chạy giữa quãng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trên đường thẳng, và đường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vòng.</w:t>
            </w:r>
          </w:p>
          <w:p w:rsidR="00875EFA" w:rsidRDefault="00F06CC7">
            <w:pPr>
              <w:pStyle w:val="TableParagraph"/>
              <w:ind w:left="107" w:right="114"/>
              <w:rPr>
                <w:sz w:val="28"/>
              </w:rPr>
            </w:pPr>
            <w:r>
              <w:rPr>
                <w:sz w:val="28"/>
              </w:rPr>
              <w:t>- Trò chơi phát triển sức bền.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 nhảy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dây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)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numPr>
                <w:ilvl w:val="0"/>
                <w:numId w:val="55"/>
              </w:numPr>
              <w:tabs>
                <w:tab w:val="left" w:pos="286"/>
              </w:tabs>
              <w:spacing w:line="242" w:lineRule="auto"/>
              <w:ind w:right="103" w:firstLine="0"/>
              <w:jc w:val="both"/>
              <w:rPr>
                <w:sz w:val="28"/>
              </w:rPr>
            </w:pPr>
            <w:r>
              <w:rPr>
                <w:sz w:val="28"/>
              </w:rPr>
              <w:t>Thực hiện được các động tác bổ trợ kĩ thuật chạy; làm quen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với các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giai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đoạn chạy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trung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bình.</w:t>
            </w:r>
          </w:p>
          <w:p w:rsidR="00875EFA" w:rsidRDefault="00F06CC7">
            <w:pPr>
              <w:pStyle w:val="TableParagraph"/>
              <w:numPr>
                <w:ilvl w:val="0"/>
                <w:numId w:val="55"/>
              </w:numPr>
              <w:tabs>
                <w:tab w:val="left" w:pos="295"/>
              </w:tabs>
              <w:ind w:right="98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lựa chọn và tham gia các hoạt động trò chơi vận động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phù hợp với yêu cầu, nội dung bài học nhằm phát triển tố chất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lực.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2577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0"/>
              <w:rPr>
                <w:b/>
                <w:sz w:val="37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43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347"/>
              <w:rPr>
                <w:sz w:val="28"/>
              </w:rPr>
            </w:pPr>
            <w:r>
              <w:rPr>
                <w:sz w:val="28"/>
              </w:rPr>
              <w:t>Xuất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phát cao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tăng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tốc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độ sau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xuất phát.</w:t>
            </w:r>
          </w:p>
          <w:p w:rsidR="00875EFA" w:rsidRDefault="00F06CC7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Trò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chơi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phát triển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sức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bền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numPr>
                <w:ilvl w:val="0"/>
                <w:numId w:val="56"/>
              </w:numPr>
              <w:tabs>
                <w:tab w:val="left" w:pos="286"/>
              </w:tabs>
              <w:ind w:right="103" w:firstLine="0"/>
              <w:jc w:val="both"/>
              <w:rPr>
                <w:sz w:val="28"/>
              </w:rPr>
            </w:pPr>
            <w:r>
              <w:rPr>
                <w:sz w:val="28"/>
              </w:rPr>
              <w:t>Thực hiện được các động tác bổ trợ kĩ thuật chạy; làm quen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với các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giai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đoạn chạy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trung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bình.</w:t>
            </w:r>
          </w:p>
          <w:p w:rsidR="00875EFA" w:rsidRDefault="00F06CC7">
            <w:pPr>
              <w:pStyle w:val="TableParagraph"/>
              <w:numPr>
                <w:ilvl w:val="0"/>
                <w:numId w:val="56"/>
              </w:numPr>
              <w:tabs>
                <w:tab w:val="left" w:pos="295"/>
              </w:tabs>
              <w:ind w:right="96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lựa chọn và tham gia các hoạt động trò chơi vận động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phù hợp với yêu cầu, nội dung bài học nhằm phát triển tố chất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lực.</w:t>
            </w:r>
          </w:p>
          <w:p w:rsidR="00875EFA" w:rsidRDefault="00F06CC7">
            <w:pPr>
              <w:pStyle w:val="TableParagraph"/>
              <w:numPr>
                <w:ilvl w:val="0"/>
                <w:numId w:val="56"/>
              </w:numPr>
              <w:tabs>
                <w:tab w:val="left" w:pos="274"/>
              </w:tabs>
              <w:spacing w:line="242" w:lineRule="auto"/>
              <w:ind w:right="101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điều chỉnh, sửa sai động tác thông qua nghe, quan sát và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</w:tbl>
    <w:p w:rsidR="00875EFA" w:rsidRDefault="00875EFA">
      <w:pPr>
        <w:rPr>
          <w:sz w:val="28"/>
        </w:rPr>
        <w:sectPr w:rsidR="00875EFA">
          <w:pgSz w:w="16850" w:h="11910" w:orient="landscape"/>
          <w:pgMar w:top="1100" w:right="420" w:bottom="280" w:left="820" w:header="720" w:footer="720" w:gutter="0"/>
          <w:cols w:space="720"/>
        </w:sectPr>
      </w:pPr>
    </w:p>
    <w:p w:rsidR="00875EFA" w:rsidRDefault="00875EFA">
      <w:pPr>
        <w:pStyle w:val="BodyText"/>
        <w:rPr>
          <w:b/>
          <w:sz w:val="2"/>
        </w:rPr>
      </w:pPr>
    </w:p>
    <w:tbl>
      <w:tblPr>
        <w:tblW w:w="0" w:type="auto"/>
        <w:tblInd w:w="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3514"/>
        <w:gridCol w:w="1277"/>
        <w:gridCol w:w="7230"/>
        <w:gridCol w:w="1843"/>
      </w:tblGrid>
      <w:tr w:rsidR="00875EFA">
        <w:trPr>
          <w:trHeight w:val="323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line="304" w:lineRule="exact"/>
              <w:ind w:left="722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Chủ</w:t>
            </w:r>
            <w:r>
              <w:rPr>
                <w:b/>
                <w:color w:val="FF0000"/>
                <w:spacing w:val="-2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đề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5:</w:t>
            </w:r>
            <w:r>
              <w:rPr>
                <w:b/>
                <w:color w:val="FF0000"/>
                <w:spacing w:val="-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Đá</w:t>
            </w:r>
            <w:r>
              <w:rPr>
                <w:b/>
                <w:color w:val="FF0000"/>
                <w:spacing w:val="1"/>
                <w:sz w:val="28"/>
              </w:rPr>
              <w:t xml:space="preserve"> </w:t>
            </w:r>
            <w:r>
              <w:rPr>
                <w:b/>
                <w:color w:val="FF0000"/>
                <w:sz w:val="28"/>
              </w:rPr>
              <w:t>cầu</w:t>
            </w:r>
          </w:p>
        </w:tc>
        <w:tc>
          <w:tcPr>
            <w:tcW w:w="1277" w:type="dxa"/>
          </w:tcPr>
          <w:p w:rsidR="00875EFA" w:rsidRDefault="00F06CC7">
            <w:pPr>
              <w:pStyle w:val="TableParagraph"/>
              <w:spacing w:line="304" w:lineRule="exact"/>
              <w:ind w:left="480" w:right="4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23</w:t>
            </w:r>
          </w:p>
        </w:tc>
        <w:tc>
          <w:tcPr>
            <w:tcW w:w="7230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4"/>
              </w:rPr>
            </w:pPr>
          </w:p>
        </w:tc>
      </w:tr>
      <w:tr w:rsidR="00875EFA">
        <w:trPr>
          <w:trHeight w:val="1609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8"/>
              <w:rPr>
                <w:b/>
                <w:sz w:val="25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44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before="2" w:line="237" w:lineRule="auto"/>
              <w:ind w:left="107" w:right="226"/>
              <w:rPr>
                <w:sz w:val="28"/>
              </w:rPr>
            </w:pPr>
            <w:r>
              <w:rPr>
                <w:b/>
                <w:i/>
                <w:sz w:val="28"/>
              </w:rPr>
              <w:t>Bài 1: Kỹ thuật di chuyển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ngang và tâng cầu bằng đù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Học: Kỹ thuật di chuyển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ngang;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chơi: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“Tung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  <w:p w:rsidR="00875EFA" w:rsidRDefault="00F06CC7">
            <w:pPr>
              <w:pStyle w:val="TableParagraph"/>
              <w:spacing w:before="4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trúng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đích”.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numPr>
                <w:ilvl w:val="0"/>
                <w:numId w:val="57"/>
              </w:numPr>
              <w:tabs>
                <w:tab w:val="left" w:pos="271"/>
              </w:tabs>
              <w:ind w:right="487" w:firstLine="0"/>
              <w:rPr>
                <w:sz w:val="28"/>
              </w:rPr>
            </w:pPr>
            <w:r>
              <w:rPr>
                <w:sz w:val="28"/>
              </w:rPr>
              <w:t>Biết thực hiện kỹ thuật di chuyển ngang; Trò chơi: “Tung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trúng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đích”</w:t>
            </w:r>
          </w:p>
          <w:p w:rsidR="00875EFA" w:rsidRDefault="00F06CC7">
            <w:pPr>
              <w:pStyle w:val="TableParagraph"/>
              <w:numPr>
                <w:ilvl w:val="0"/>
                <w:numId w:val="57"/>
              </w:numPr>
              <w:tabs>
                <w:tab w:val="left" w:pos="271"/>
              </w:tabs>
              <w:spacing w:line="321" w:lineRule="exact"/>
              <w:ind w:left="270"/>
              <w:rPr>
                <w:sz w:val="28"/>
              </w:rPr>
            </w:pPr>
            <w:r>
              <w:rPr>
                <w:sz w:val="28"/>
              </w:rPr>
              <w:t>Có 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học tập tích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giác.</w:t>
            </w:r>
          </w:p>
          <w:p w:rsidR="00875EFA" w:rsidRDefault="00F06CC7">
            <w:pPr>
              <w:pStyle w:val="TableParagraph"/>
              <w:spacing w:line="324" w:lineRule="exact"/>
              <w:ind w:left="107"/>
              <w:rPr>
                <w:sz w:val="28"/>
              </w:rPr>
            </w:pPr>
            <w:r>
              <w:rPr>
                <w:sz w:val="28"/>
              </w:rPr>
              <w:t>-Biết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giúp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bạn,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khiển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nhóm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tập luyện,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hình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thành kĩ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giá,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dạn,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607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5"/>
              <w:rPr>
                <w:b/>
                <w:sz w:val="25"/>
              </w:rPr>
            </w:pPr>
          </w:p>
          <w:p w:rsidR="00875EFA" w:rsidRDefault="00F06CC7">
            <w:pPr>
              <w:pStyle w:val="TableParagraph"/>
              <w:spacing w:before="1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45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Luyện tập: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thuật di</w:t>
            </w:r>
          </w:p>
          <w:p w:rsidR="00875EFA" w:rsidRDefault="00F06CC7">
            <w:pPr>
              <w:pStyle w:val="TableParagraph"/>
              <w:ind w:left="107" w:right="80"/>
              <w:rPr>
                <w:sz w:val="28"/>
              </w:rPr>
            </w:pPr>
            <w:r>
              <w:rPr>
                <w:sz w:val="28"/>
              </w:rPr>
              <w:t>chuyển ngang; Học: Kỹ thuật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tâng cầu bằng đùi; Trò chơi: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“Tâng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tiếp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sức”.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-Biết thực hiện kỹ thuật di chuyển ngang;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kỹ thuật tâng cầu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đùi; Trò chơi: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“Tâng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tiếp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sức”</w:t>
            </w:r>
          </w:p>
          <w:p w:rsidR="00875EFA" w:rsidRDefault="00F06CC7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Có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học tập tích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cực, 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giác.</w:t>
            </w:r>
          </w:p>
          <w:p w:rsidR="00875EFA" w:rsidRDefault="00F06CC7">
            <w:pPr>
              <w:pStyle w:val="TableParagraph"/>
              <w:spacing w:line="324" w:lineRule="exact"/>
              <w:ind w:left="107"/>
              <w:rPr>
                <w:sz w:val="28"/>
              </w:rPr>
            </w:pPr>
            <w:r>
              <w:rPr>
                <w:sz w:val="28"/>
              </w:rPr>
              <w:t>-Biết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giúp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bạn,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khiển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nhóm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tập luyện,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hình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thành kĩ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giá,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dạn,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605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3"/>
              <w:rPr>
                <w:b/>
                <w:sz w:val="25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46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Luyện tập: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thuật di</w:t>
            </w:r>
          </w:p>
          <w:p w:rsidR="00875EFA" w:rsidRDefault="00F06CC7">
            <w:pPr>
              <w:pStyle w:val="TableParagraph"/>
              <w:ind w:left="107" w:right="142"/>
              <w:rPr>
                <w:sz w:val="28"/>
              </w:rPr>
            </w:pPr>
            <w:r>
              <w:rPr>
                <w:sz w:val="28"/>
              </w:rPr>
              <w:t>chuyển ngang; Kỹ thuật tâng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đùi; Trò chơi:</w:t>
            </w:r>
          </w:p>
          <w:p w:rsidR="00875EFA" w:rsidRDefault="00F06CC7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“Rồng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rắn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lên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mây”.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numPr>
                <w:ilvl w:val="0"/>
                <w:numId w:val="58"/>
              </w:numPr>
              <w:tabs>
                <w:tab w:val="left" w:pos="271"/>
              </w:tabs>
              <w:ind w:right="396" w:firstLine="0"/>
              <w:rPr>
                <w:sz w:val="28"/>
              </w:rPr>
            </w:pPr>
            <w:r>
              <w:rPr>
                <w:sz w:val="28"/>
              </w:rPr>
              <w:t>Biết thực hiện kỹ thuật di chuyển ngang; kỹ thuật tâng cầu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đùi; Trò chơi: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“Rồng rắn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lên mây”</w:t>
            </w:r>
          </w:p>
          <w:p w:rsidR="00875EFA" w:rsidRDefault="00F06CC7">
            <w:pPr>
              <w:pStyle w:val="TableParagraph"/>
              <w:numPr>
                <w:ilvl w:val="0"/>
                <w:numId w:val="58"/>
              </w:numPr>
              <w:tabs>
                <w:tab w:val="left" w:pos="271"/>
              </w:tabs>
              <w:spacing w:line="321" w:lineRule="exact"/>
              <w:ind w:left="270"/>
              <w:rPr>
                <w:sz w:val="28"/>
              </w:rPr>
            </w:pPr>
            <w:r>
              <w:rPr>
                <w:sz w:val="28"/>
              </w:rPr>
              <w:t>Có 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học tập tích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giác.</w:t>
            </w:r>
          </w:p>
          <w:p w:rsidR="00875EFA" w:rsidRDefault="00F06CC7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-Biết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giúp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bạn,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khiển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nhóm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tập luyện,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hình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thành kĩ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giá,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dạn,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606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3"/>
              <w:rPr>
                <w:b/>
                <w:sz w:val="25"/>
              </w:rPr>
            </w:pPr>
          </w:p>
          <w:p w:rsidR="00875EFA" w:rsidRDefault="00F06CC7">
            <w:pPr>
              <w:pStyle w:val="TableParagraph"/>
              <w:spacing w:before="1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47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before="149"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Luyện tập: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thuật di</w:t>
            </w:r>
          </w:p>
          <w:p w:rsidR="00875EFA" w:rsidRDefault="00F06CC7">
            <w:pPr>
              <w:pStyle w:val="TableParagraph"/>
              <w:ind w:left="107" w:right="142"/>
              <w:rPr>
                <w:sz w:val="28"/>
              </w:rPr>
            </w:pPr>
            <w:r>
              <w:rPr>
                <w:sz w:val="28"/>
              </w:rPr>
              <w:t>chuyển ngang; Kỹ thuật tâng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đùi;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chơi:</w:t>
            </w:r>
          </w:p>
          <w:p w:rsidR="00875EFA" w:rsidRDefault="00F06CC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“Tâng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tiếp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sức”.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numPr>
                <w:ilvl w:val="0"/>
                <w:numId w:val="59"/>
              </w:numPr>
              <w:tabs>
                <w:tab w:val="left" w:pos="271"/>
              </w:tabs>
              <w:ind w:right="337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di chuyển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ngang;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tâng cầu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đùiTrò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chơi: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“Tâng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tiếp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sức”</w:t>
            </w:r>
          </w:p>
          <w:p w:rsidR="00875EFA" w:rsidRDefault="00F06CC7">
            <w:pPr>
              <w:pStyle w:val="TableParagraph"/>
              <w:numPr>
                <w:ilvl w:val="0"/>
                <w:numId w:val="59"/>
              </w:numPr>
              <w:tabs>
                <w:tab w:val="left" w:pos="271"/>
              </w:tabs>
              <w:spacing w:line="321" w:lineRule="exact"/>
              <w:ind w:left="270"/>
              <w:rPr>
                <w:sz w:val="28"/>
              </w:rPr>
            </w:pPr>
            <w:r>
              <w:rPr>
                <w:sz w:val="28"/>
              </w:rPr>
              <w:t>Có 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học tập tích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giác.</w:t>
            </w:r>
          </w:p>
          <w:p w:rsidR="00875EFA" w:rsidRDefault="00F06CC7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-Biết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giúp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bạn,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khiển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nhóm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tập luyện,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hình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thành kĩ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giá,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dạn,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607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5"/>
              <w:rPr>
                <w:b/>
                <w:sz w:val="25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48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before="150" w:line="322" w:lineRule="exact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Luyện tập: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thuật di</w:t>
            </w:r>
          </w:p>
          <w:p w:rsidR="00875EFA" w:rsidRDefault="00F06CC7">
            <w:pPr>
              <w:pStyle w:val="TableParagraph"/>
              <w:ind w:left="107" w:right="160"/>
              <w:jc w:val="both"/>
              <w:rPr>
                <w:sz w:val="28"/>
              </w:rPr>
            </w:pPr>
            <w:r>
              <w:rPr>
                <w:sz w:val="28"/>
              </w:rPr>
              <w:t>chuyển ngang; Kỹ thuật tâng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cầu bằng đùi; Trò chơi: “Thi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đấu tâng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cầu”.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numPr>
                <w:ilvl w:val="0"/>
                <w:numId w:val="60"/>
              </w:numPr>
              <w:tabs>
                <w:tab w:val="left" w:pos="271"/>
              </w:tabs>
              <w:ind w:right="337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thực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chuyển ngang;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tâng cầu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đùiTrò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chơi: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“Thi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đấu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tâng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cầu”</w:t>
            </w:r>
          </w:p>
          <w:p w:rsidR="00875EFA" w:rsidRDefault="00F06CC7">
            <w:pPr>
              <w:pStyle w:val="TableParagraph"/>
              <w:numPr>
                <w:ilvl w:val="0"/>
                <w:numId w:val="60"/>
              </w:numPr>
              <w:tabs>
                <w:tab w:val="left" w:pos="271"/>
              </w:tabs>
              <w:spacing w:line="321" w:lineRule="exact"/>
              <w:ind w:left="270"/>
              <w:rPr>
                <w:sz w:val="28"/>
              </w:rPr>
            </w:pPr>
            <w:r>
              <w:rPr>
                <w:sz w:val="28"/>
              </w:rPr>
              <w:t>Có 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học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tích cực,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giác.</w:t>
            </w:r>
          </w:p>
          <w:p w:rsidR="00875EFA" w:rsidRDefault="00F06CC7">
            <w:pPr>
              <w:pStyle w:val="TableParagraph"/>
              <w:spacing w:line="322" w:lineRule="exact"/>
              <w:ind w:left="107" w:right="389"/>
              <w:rPr>
                <w:sz w:val="28"/>
              </w:rPr>
            </w:pPr>
            <w:r>
              <w:rPr>
                <w:sz w:val="28"/>
              </w:rPr>
              <w:t>-Biết giúp đỡ bạn, điều khiển nhóm tập luyện, hình thành kĩ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giá,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dạn,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962"/>
        </w:trPr>
        <w:tc>
          <w:tcPr>
            <w:tcW w:w="852" w:type="dxa"/>
          </w:tcPr>
          <w:p w:rsidR="00875EFA" w:rsidRDefault="00875EFA">
            <w:pPr>
              <w:pStyle w:val="TableParagraph"/>
              <w:spacing w:before="7"/>
              <w:rPr>
                <w:b/>
                <w:sz w:val="27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49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line="313" w:lineRule="exact"/>
              <w:ind w:left="177"/>
              <w:rPr>
                <w:sz w:val="28"/>
              </w:rPr>
            </w:pPr>
            <w:r>
              <w:rPr>
                <w:sz w:val="28"/>
              </w:rPr>
              <w:t>Luyện tập: Kỹ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di</w:t>
            </w:r>
          </w:p>
          <w:p w:rsidR="00875EFA" w:rsidRDefault="00F06CC7">
            <w:pPr>
              <w:pStyle w:val="TableParagraph"/>
              <w:spacing w:line="322" w:lineRule="exact"/>
              <w:ind w:left="107" w:right="142"/>
              <w:rPr>
                <w:sz w:val="28"/>
              </w:rPr>
            </w:pPr>
            <w:r>
              <w:rPr>
                <w:sz w:val="28"/>
              </w:rPr>
              <w:t>chuyển ngang; Kỹ thuật tâng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đùi; Trò chơi: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thực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hiện kỹ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thuật di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chuyển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ngang;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thuật tâng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đùi.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Trò chơi: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“Tâng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tiếp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sức”</w:t>
            </w:r>
          </w:p>
          <w:p w:rsidR="00875EFA" w:rsidRDefault="00F06CC7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Có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học tập tích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giác.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</w:tbl>
    <w:p w:rsidR="00875EFA" w:rsidRDefault="00875EFA">
      <w:pPr>
        <w:rPr>
          <w:sz w:val="28"/>
        </w:rPr>
        <w:sectPr w:rsidR="00875EFA">
          <w:pgSz w:w="16850" w:h="11910" w:orient="landscape"/>
          <w:pgMar w:top="1100" w:right="420" w:bottom="280" w:left="820" w:header="720" w:footer="720" w:gutter="0"/>
          <w:cols w:space="720"/>
        </w:sectPr>
      </w:pPr>
    </w:p>
    <w:p w:rsidR="00875EFA" w:rsidRDefault="00875EFA">
      <w:pPr>
        <w:pStyle w:val="BodyText"/>
        <w:rPr>
          <w:b/>
          <w:sz w:val="2"/>
        </w:rPr>
      </w:pPr>
    </w:p>
    <w:tbl>
      <w:tblPr>
        <w:tblW w:w="0" w:type="auto"/>
        <w:tblInd w:w="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3514"/>
        <w:gridCol w:w="1277"/>
        <w:gridCol w:w="7230"/>
        <w:gridCol w:w="1843"/>
      </w:tblGrid>
      <w:tr w:rsidR="00875EFA">
        <w:trPr>
          <w:trHeight w:val="645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“Tâng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tiếp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sức”.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-Biết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giúp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bạn,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điều khiển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nhóm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luyện,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hình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thành kĩ</w:t>
            </w:r>
          </w:p>
          <w:p w:rsidR="00875EFA" w:rsidRDefault="00F06CC7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năng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giá, mạnh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dạn,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tin.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932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0"/>
              <w:rPr>
                <w:b/>
                <w:sz w:val="39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50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427"/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Bài 2: Kỹ thuật di chuyển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tiến, lùi và tâng cầu bằng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mu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bàn chân</w:t>
            </w:r>
          </w:p>
          <w:p w:rsidR="00875EFA" w:rsidRDefault="00F06CC7">
            <w:pPr>
              <w:pStyle w:val="TableParagraph"/>
              <w:spacing w:line="316" w:lineRule="exact"/>
              <w:ind w:left="107" w:firstLine="69"/>
              <w:jc w:val="both"/>
              <w:rPr>
                <w:sz w:val="28"/>
              </w:rPr>
            </w:pPr>
            <w:r>
              <w:rPr>
                <w:sz w:val="28"/>
              </w:rPr>
              <w:t>Học: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thuật di chuyển</w:t>
            </w:r>
          </w:p>
          <w:p w:rsidR="00875EFA" w:rsidRDefault="00F06CC7">
            <w:pPr>
              <w:pStyle w:val="TableParagraph"/>
              <w:spacing w:line="322" w:lineRule="exact"/>
              <w:ind w:left="107" w:right="560"/>
              <w:jc w:val="both"/>
              <w:rPr>
                <w:sz w:val="28"/>
              </w:rPr>
            </w:pPr>
            <w:r>
              <w:rPr>
                <w:sz w:val="28"/>
              </w:rPr>
              <w:t>tiến, lùi; Trò chơi: “Chạy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dích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dắc tiếp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sức”.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numPr>
                <w:ilvl w:val="0"/>
                <w:numId w:val="61"/>
              </w:numPr>
              <w:tabs>
                <w:tab w:val="left" w:pos="271"/>
              </w:tabs>
              <w:spacing w:before="153"/>
              <w:ind w:right="255" w:firstLine="0"/>
              <w:rPr>
                <w:sz w:val="28"/>
              </w:rPr>
            </w:pPr>
            <w:r>
              <w:rPr>
                <w:sz w:val="28"/>
              </w:rPr>
              <w:t>Biết thực hiện Kỹ thuật di chuyển tiến, lùi; Trò chơi: “Chạy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dích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dắc tiếp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sức”</w:t>
            </w:r>
          </w:p>
          <w:p w:rsidR="00875EFA" w:rsidRDefault="00F06CC7">
            <w:pPr>
              <w:pStyle w:val="TableParagraph"/>
              <w:numPr>
                <w:ilvl w:val="0"/>
                <w:numId w:val="61"/>
              </w:numPr>
              <w:tabs>
                <w:tab w:val="left" w:pos="271"/>
              </w:tabs>
              <w:spacing w:before="2" w:line="322" w:lineRule="exact"/>
              <w:ind w:left="270"/>
              <w:rPr>
                <w:sz w:val="28"/>
              </w:rPr>
            </w:pPr>
            <w:r>
              <w:rPr>
                <w:sz w:val="28"/>
              </w:rPr>
              <w:t>Có 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học tập tích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giác.</w:t>
            </w:r>
          </w:p>
          <w:p w:rsidR="00875EFA" w:rsidRDefault="00F06CC7">
            <w:pPr>
              <w:pStyle w:val="TableParagraph"/>
              <w:numPr>
                <w:ilvl w:val="0"/>
                <w:numId w:val="61"/>
              </w:numPr>
              <w:tabs>
                <w:tab w:val="left" w:pos="271"/>
              </w:tabs>
              <w:ind w:right="338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giúp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đỡ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bạn,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khiển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nhóm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luyện,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hình thành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giá,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dạn,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931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0"/>
              <w:rPr>
                <w:b/>
                <w:sz w:val="39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51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before="153" w:line="322" w:lineRule="exact"/>
              <w:ind w:left="177"/>
              <w:rPr>
                <w:sz w:val="28"/>
              </w:rPr>
            </w:pPr>
            <w:r>
              <w:rPr>
                <w:sz w:val="28"/>
              </w:rPr>
              <w:t>Luyện tập: Kỹ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di</w:t>
            </w:r>
          </w:p>
          <w:p w:rsidR="00875EFA" w:rsidRDefault="00F06CC7">
            <w:pPr>
              <w:pStyle w:val="TableParagraph"/>
              <w:ind w:left="107" w:right="299"/>
              <w:rPr>
                <w:sz w:val="28"/>
              </w:rPr>
            </w:pPr>
            <w:r>
              <w:rPr>
                <w:sz w:val="28"/>
              </w:rPr>
              <w:t>chuyển tiến, lùi; Học: Kỹ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tâng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mu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bàn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chân;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 chơi: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“Thi tâng</w:t>
            </w:r>
          </w:p>
          <w:p w:rsidR="00875EFA" w:rsidRDefault="00F06CC7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cầu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bằng mu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bàn chân”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ind w:left="828" w:right="249" w:hanging="721"/>
              <w:rPr>
                <w:sz w:val="28"/>
              </w:rPr>
            </w:pPr>
            <w:r>
              <w:rPr>
                <w:sz w:val="28"/>
              </w:rPr>
              <w:t>Thực hiện được kỹ thuật di chuyển tiến, lùi;kỹ thuật tâng cầu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bằng mu bàn chân; Trò chơi: “Thi tâng cầu bằng mu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bàn chân”</w:t>
            </w:r>
          </w:p>
          <w:p w:rsidR="00875EFA" w:rsidRDefault="00F06CC7">
            <w:pPr>
              <w:pStyle w:val="TableParagraph"/>
              <w:numPr>
                <w:ilvl w:val="0"/>
                <w:numId w:val="62"/>
              </w:numPr>
              <w:tabs>
                <w:tab w:val="left" w:pos="271"/>
              </w:tabs>
              <w:spacing w:line="322" w:lineRule="exact"/>
              <w:ind w:left="270"/>
              <w:rPr>
                <w:sz w:val="28"/>
              </w:rPr>
            </w:pPr>
            <w:r>
              <w:rPr>
                <w:sz w:val="28"/>
              </w:rPr>
              <w:t>Có 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học tập tích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giác.</w:t>
            </w:r>
          </w:p>
          <w:p w:rsidR="00875EFA" w:rsidRDefault="00F06CC7">
            <w:pPr>
              <w:pStyle w:val="TableParagraph"/>
              <w:numPr>
                <w:ilvl w:val="0"/>
                <w:numId w:val="62"/>
              </w:numPr>
              <w:tabs>
                <w:tab w:val="left" w:pos="271"/>
              </w:tabs>
              <w:spacing w:line="322" w:lineRule="exact"/>
              <w:ind w:right="338" w:hanging="721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giúp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đỡ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bạn,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khiển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nhóm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luyện,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hình thành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giá,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dạn,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tin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932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0"/>
              <w:rPr>
                <w:b/>
                <w:sz w:val="39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52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line="315" w:lineRule="exact"/>
              <w:ind w:left="177"/>
              <w:rPr>
                <w:sz w:val="28"/>
              </w:rPr>
            </w:pPr>
            <w:r>
              <w:rPr>
                <w:sz w:val="28"/>
              </w:rPr>
              <w:t>Luyện tập: Kỹ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di</w:t>
            </w:r>
          </w:p>
          <w:p w:rsidR="00875EFA" w:rsidRDefault="00F06CC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chuyển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tiến,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lùi;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</w:p>
          <w:p w:rsidR="00875EFA" w:rsidRDefault="00F06CC7">
            <w:pPr>
              <w:pStyle w:val="TableParagraph"/>
              <w:spacing w:before="2"/>
              <w:ind w:left="107" w:right="243"/>
              <w:rPr>
                <w:sz w:val="28"/>
              </w:rPr>
            </w:pPr>
            <w:r>
              <w:rPr>
                <w:sz w:val="28"/>
              </w:rPr>
              <w:t>tâng cầu bằng mu bàn chân;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Bài tập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thể lực:</w:t>
            </w:r>
          </w:p>
          <w:p w:rsidR="00875EFA" w:rsidRDefault="00F06CC7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Bật nhảy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lò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cò theo ô.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numPr>
                <w:ilvl w:val="0"/>
                <w:numId w:val="63"/>
              </w:numPr>
              <w:tabs>
                <w:tab w:val="left" w:pos="271"/>
              </w:tabs>
              <w:ind w:right="162" w:firstLine="0"/>
              <w:rPr>
                <w:sz w:val="28"/>
              </w:rPr>
            </w:pPr>
            <w:r>
              <w:rPr>
                <w:sz w:val="28"/>
              </w:rPr>
              <w:t>Biết thực hiện kỹ thuật di chuyển tiến, lùi; Kỹ thuật tâng cầu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bằng mu bàn chân. Bài tập phát triển thể lực: Bật nhảy lò cò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theo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ô</w:t>
            </w:r>
          </w:p>
          <w:p w:rsidR="00875EFA" w:rsidRDefault="00F06CC7">
            <w:pPr>
              <w:pStyle w:val="TableParagraph"/>
              <w:numPr>
                <w:ilvl w:val="0"/>
                <w:numId w:val="63"/>
              </w:numPr>
              <w:tabs>
                <w:tab w:val="left" w:pos="271"/>
              </w:tabs>
              <w:spacing w:line="322" w:lineRule="exact"/>
              <w:ind w:left="270"/>
              <w:rPr>
                <w:sz w:val="28"/>
              </w:rPr>
            </w:pPr>
            <w:r>
              <w:rPr>
                <w:sz w:val="28"/>
              </w:rPr>
              <w:t>Có 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học tập tích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giác.</w:t>
            </w:r>
          </w:p>
          <w:p w:rsidR="00875EFA" w:rsidRDefault="00F06CC7">
            <w:pPr>
              <w:pStyle w:val="TableParagraph"/>
              <w:numPr>
                <w:ilvl w:val="0"/>
                <w:numId w:val="63"/>
              </w:numPr>
              <w:tabs>
                <w:tab w:val="left" w:pos="271"/>
              </w:tabs>
              <w:spacing w:line="322" w:lineRule="exact"/>
              <w:ind w:right="336" w:firstLine="0"/>
              <w:rPr>
                <w:sz w:val="28"/>
              </w:rPr>
            </w:pPr>
            <w:r>
              <w:rPr>
                <w:sz w:val="28"/>
              </w:rPr>
              <w:t>Biết giúp đỡ bạn, điều khiển nhóm tập luyện, hình thành kĩ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giá,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dạn,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610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0"/>
              <w:rPr>
                <w:b/>
                <w:sz w:val="25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53</w:t>
            </w:r>
          </w:p>
        </w:tc>
        <w:tc>
          <w:tcPr>
            <w:tcW w:w="3514" w:type="dxa"/>
          </w:tcPr>
          <w:p w:rsidR="00875EFA" w:rsidRPr="009E6A76" w:rsidRDefault="00875EFA">
            <w:pPr>
              <w:pStyle w:val="TableParagraph"/>
              <w:spacing w:before="11"/>
              <w:rPr>
                <w:b/>
                <w:color w:val="FF0000"/>
                <w:sz w:val="27"/>
              </w:rPr>
            </w:pPr>
          </w:p>
          <w:p w:rsidR="00875EFA" w:rsidRPr="009E6A76" w:rsidRDefault="00F06CC7">
            <w:pPr>
              <w:pStyle w:val="TableParagraph"/>
              <w:ind w:left="107" w:right="350"/>
              <w:rPr>
                <w:b/>
                <w:color w:val="FF0000"/>
                <w:sz w:val="28"/>
              </w:rPr>
            </w:pPr>
            <w:r w:rsidRPr="009E6A76">
              <w:rPr>
                <w:b/>
                <w:color w:val="FF0000"/>
                <w:sz w:val="28"/>
              </w:rPr>
              <w:t>Kiểm tra giữa kì II: Kỹ</w:t>
            </w:r>
            <w:r w:rsidRPr="009E6A76">
              <w:rPr>
                <w:b/>
                <w:color w:val="FF0000"/>
                <w:spacing w:val="1"/>
                <w:sz w:val="28"/>
              </w:rPr>
              <w:t xml:space="preserve"> </w:t>
            </w:r>
            <w:r w:rsidRPr="009E6A76">
              <w:rPr>
                <w:b/>
                <w:color w:val="FF0000"/>
                <w:sz w:val="28"/>
              </w:rPr>
              <w:t>thuật tâng cầu, di chuyển</w:t>
            </w:r>
            <w:r w:rsidRPr="009E6A76">
              <w:rPr>
                <w:b/>
                <w:color w:val="FF0000"/>
                <w:spacing w:val="-67"/>
                <w:sz w:val="28"/>
              </w:rPr>
              <w:t xml:space="preserve"> </w:t>
            </w:r>
            <w:r w:rsidRPr="009E6A76">
              <w:rPr>
                <w:b/>
                <w:color w:val="FF0000"/>
                <w:sz w:val="28"/>
              </w:rPr>
              <w:t>ngang,</w:t>
            </w:r>
            <w:r w:rsidRPr="009E6A76">
              <w:rPr>
                <w:b/>
                <w:color w:val="FF0000"/>
                <w:spacing w:val="-3"/>
                <w:sz w:val="28"/>
              </w:rPr>
              <w:t xml:space="preserve"> </w:t>
            </w:r>
            <w:r w:rsidRPr="009E6A76">
              <w:rPr>
                <w:b/>
                <w:color w:val="FF0000"/>
                <w:sz w:val="28"/>
              </w:rPr>
              <w:t>di chuyển</w:t>
            </w:r>
            <w:r w:rsidRPr="009E6A76">
              <w:rPr>
                <w:b/>
                <w:color w:val="FF0000"/>
                <w:spacing w:val="-1"/>
                <w:sz w:val="28"/>
              </w:rPr>
              <w:t xml:space="preserve"> </w:t>
            </w:r>
            <w:r w:rsidRPr="009E6A76">
              <w:rPr>
                <w:b/>
                <w:color w:val="FF0000"/>
                <w:sz w:val="28"/>
              </w:rPr>
              <w:t>tiến</w:t>
            </w:r>
            <w:r w:rsidRPr="009E6A76">
              <w:rPr>
                <w:b/>
                <w:color w:val="FF0000"/>
                <w:spacing w:val="-1"/>
                <w:sz w:val="28"/>
              </w:rPr>
              <w:t xml:space="preserve"> </w:t>
            </w:r>
            <w:r w:rsidRPr="009E6A76">
              <w:rPr>
                <w:b/>
                <w:color w:val="FF0000"/>
                <w:sz w:val="28"/>
              </w:rPr>
              <w:t>lùi.</w:t>
            </w:r>
          </w:p>
        </w:tc>
        <w:tc>
          <w:tcPr>
            <w:tcW w:w="1277" w:type="dxa"/>
          </w:tcPr>
          <w:p w:rsidR="00875EFA" w:rsidRPr="009E6A76" w:rsidRDefault="00875EFA">
            <w:pPr>
              <w:pStyle w:val="TableParagraph"/>
              <w:rPr>
                <w:b/>
                <w:color w:val="FF0000"/>
                <w:sz w:val="30"/>
              </w:rPr>
            </w:pPr>
          </w:p>
          <w:p w:rsidR="00875EFA" w:rsidRPr="009E6A76" w:rsidRDefault="00875EFA">
            <w:pPr>
              <w:pStyle w:val="TableParagraph"/>
              <w:spacing w:before="5"/>
              <w:rPr>
                <w:b/>
                <w:color w:val="FF0000"/>
                <w:sz w:val="25"/>
              </w:rPr>
            </w:pPr>
          </w:p>
          <w:p w:rsidR="00875EFA" w:rsidRPr="009E6A76" w:rsidRDefault="00F06CC7">
            <w:pPr>
              <w:pStyle w:val="TableParagraph"/>
              <w:spacing w:before="1"/>
              <w:ind w:left="480" w:right="466"/>
              <w:jc w:val="center"/>
              <w:rPr>
                <w:b/>
                <w:color w:val="FF0000"/>
                <w:sz w:val="28"/>
              </w:rPr>
            </w:pPr>
            <w:r w:rsidRPr="009E6A76">
              <w:rPr>
                <w:b/>
                <w:color w:val="FF0000"/>
                <w:sz w:val="28"/>
              </w:rPr>
              <w:t>01</w:t>
            </w: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spacing w:line="242" w:lineRule="auto"/>
              <w:ind w:left="107" w:right="530"/>
              <w:rPr>
                <w:sz w:val="28"/>
              </w:rPr>
            </w:pPr>
            <w:r>
              <w:rPr>
                <w:sz w:val="28"/>
              </w:rPr>
              <w:t>Đạt: Thực hiện được tâng cầu, di chuyển ngang, di chuyển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tiến lùi</w:t>
            </w:r>
          </w:p>
          <w:p w:rsidR="00875EFA" w:rsidRDefault="00F06CC7">
            <w:pPr>
              <w:pStyle w:val="TableParagraph"/>
              <w:ind w:left="107" w:right="844"/>
              <w:rPr>
                <w:sz w:val="28"/>
              </w:rPr>
            </w:pPr>
            <w:r>
              <w:rPr>
                <w:sz w:val="28"/>
              </w:rPr>
              <w:t>CĐ: Chưa thực hiện được tâng cầu, di chuyển ngang, di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chuyển tiến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lùi.</w:t>
            </w:r>
          </w:p>
        </w:tc>
        <w:tc>
          <w:tcPr>
            <w:tcW w:w="1843" w:type="dxa"/>
          </w:tcPr>
          <w:p w:rsidR="00875EFA" w:rsidRDefault="00F06CC7">
            <w:pPr>
              <w:pStyle w:val="TableParagraph"/>
              <w:spacing w:line="242" w:lineRule="auto"/>
              <w:ind w:left="110" w:right="579"/>
              <w:rPr>
                <w:sz w:val="28"/>
              </w:rPr>
            </w:pPr>
            <w:r>
              <w:rPr>
                <w:sz w:val="28"/>
              </w:rPr>
              <w:t>Hình thức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kiểm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tra:</w:t>
            </w:r>
          </w:p>
        </w:tc>
      </w:tr>
      <w:tr w:rsidR="00875EFA">
        <w:trPr>
          <w:trHeight w:val="1288"/>
        </w:trPr>
        <w:tc>
          <w:tcPr>
            <w:tcW w:w="852" w:type="dxa"/>
          </w:tcPr>
          <w:p w:rsidR="00875EFA" w:rsidRDefault="00875EFA">
            <w:pPr>
              <w:pStyle w:val="TableParagraph"/>
              <w:spacing w:before="11"/>
              <w:rPr>
                <w:b/>
                <w:sz w:val="41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54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line="315" w:lineRule="exact"/>
              <w:ind w:left="177"/>
              <w:rPr>
                <w:sz w:val="28"/>
              </w:rPr>
            </w:pPr>
            <w:r>
              <w:rPr>
                <w:sz w:val="28"/>
              </w:rPr>
              <w:t>Luyện tập: Kỹ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di</w:t>
            </w:r>
          </w:p>
          <w:p w:rsidR="00875EFA" w:rsidRDefault="00F06CC7">
            <w:pPr>
              <w:pStyle w:val="TableParagraph"/>
              <w:spacing w:before="2"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chuyển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tiến,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lùi;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</w:p>
          <w:p w:rsidR="00875EFA" w:rsidRDefault="00F06CC7">
            <w:pPr>
              <w:pStyle w:val="TableParagraph"/>
              <w:spacing w:line="322" w:lineRule="exact"/>
              <w:ind w:left="107" w:right="243"/>
              <w:rPr>
                <w:sz w:val="28"/>
              </w:rPr>
            </w:pPr>
            <w:r>
              <w:rPr>
                <w:sz w:val="28"/>
              </w:rPr>
              <w:t>tâng cầu bằng mu bàn chân;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Giới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thiệu: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Một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số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quy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định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numPr>
                <w:ilvl w:val="0"/>
                <w:numId w:val="64"/>
              </w:numPr>
              <w:tabs>
                <w:tab w:val="left" w:pos="271"/>
              </w:tabs>
              <w:ind w:right="164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thực hiện kỹ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di chuyển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tiến,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lùi; Kỹ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tâng cầu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bàn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chân;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biết: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Một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quy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định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cơ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bản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về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kich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thước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sân đá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chơi: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“Thi tâng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bằng mu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bàn chân”</w:t>
            </w:r>
          </w:p>
          <w:p w:rsidR="00875EFA" w:rsidRDefault="00F06CC7">
            <w:pPr>
              <w:pStyle w:val="TableParagraph"/>
              <w:numPr>
                <w:ilvl w:val="0"/>
                <w:numId w:val="64"/>
              </w:numPr>
              <w:tabs>
                <w:tab w:val="left" w:pos="271"/>
              </w:tabs>
              <w:spacing w:line="308" w:lineRule="exact"/>
              <w:ind w:left="270"/>
              <w:rPr>
                <w:sz w:val="28"/>
              </w:rPr>
            </w:pPr>
            <w:r>
              <w:rPr>
                <w:sz w:val="28"/>
              </w:rPr>
              <w:t>Có 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học tập tích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giác.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</w:tbl>
    <w:p w:rsidR="00875EFA" w:rsidRDefault="00875EFA">
      <w:pPr>
        <w:rPr>
          <w:sz w:val="28"/>
        </w:rPr>
        <w:sectPr w:rsidR="00875EFA">
          <w:pgSz w:w="16850" w:h="11910" w:orient="landscape"/>
          <w:pgMar w:top="1100" w:right="420" w:bottom="280" w:left="820" w:header="720" w:footer="720" w:gutter="0"/>
          <w:cols w:space="720"/>
        </w:sectPr>
      </w:pPr>
    </w:p>
    <w:p w:rsidR="00875EFA" w:rsidRDefault="00875EFA">
      <w:pPr>
        <w:pStyle w:val="BodyText"/>
        <w:rPr>
          <w:b/>
          <w:sz w:val="2"/>
        </w:rPr>
      </w:pPr>
    </w:p>
    <w:tbl>
      <w:tblPr>
        <w:tblW w:w="0" w:type="auto"/>
        <w:tblInd w:w="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3514"/>
        <w:gridCol w:w="1277"/>
        <w:gridCol w:w="7230"/>
        <w:gridCol w:w="1843"/>
      </w:tblGrid>
      <w:tr w:rsidR="00875EFA">
        <w:trPr>
          <w:trHeight w:val="966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215"/>
              <w:rPr>
                <w:sz w:val="28"/>
              </w:rPr>
            </w:pPr>
            <w:r>
              <w:rPr>
                <w:sz w:val="28"/>
              </w:rPr>
              <w:t>cơ bản về kich thước sân đá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chơi: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“Thi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tâng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  <w:p w:rsidR="00875EFA" w:rsidRDefault="00F06CC7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bằng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bàn chân”.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ind w:left="107" w:right="319"/>
              <w:rPr>
                <w:sz w:val="28"/>
              </w:rPr>
            </w:pPr>
            <w:r>
              <w:rPr>
                <w:sz w:val="28"/>
              </w:rPr>
              <w:t>- Biết giúp đỡ bạn, điều khiển nhóm tập luyện, hình thành kĩ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giá,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dạn,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932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0"/>
              <w:rPr>
                <w:b/>
                <w:sz w:val="39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55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before="153"/>
              <w:ind w:left="107"/>
              <w:rPr>
                <w:sz w:val="28"/>
              </w:rPr>
            </w:pPr>
            <w:r>
              <w:rPr>
                <w:sz w:val="28"/>
              </w:rPr>
              <w:t>Luyện tập: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thuật di</w:t>
            </w:r>
          </w:p>
          <w:p w:rsidR="00875EFA" w:rsidRDefault="00F06CC7">
            <w:pPr>
              <w:pStyle w:val="TableParagraph"/>
              <w:spacing w:before="2"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chuyển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tiến,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lùi;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</w:p>
          <w:p w:rsidR="00875EFA" w:rsidRDefault="00F06CC7">
            <w:pPr>
              <w:pStyle w:val="TableParagraph"/>
              <w:ind w:left="107" w:right="243"/>
              <w:rPr>
                <w:sz w:val="28"/>
              </w:rPr>
            </w:pPr>
            <w:r>
              <w:rPr>
                <w:sz w:val="28"/>
              </w:rPr>
              <w:t>tâng cầu bằng mu bàn chân;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Bài tập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thể lực:</w:t>
            </w:r>
          </w:p>
          <w:p w:rsidR="00875EFA" w:rsidRDefault="00F06CC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Bật nhảy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lò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cò theo ô.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numPr>
                <w:ilvl w:val="0"/>
                <w:numId w:val="65"/>
              </w:numPr>
              <w:tabs>
                <w:tab w:val="left" w:pos="271"/>
              </w:tabs>
              <w:ind w:right="166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 kỹ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di chuyển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tiến,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lùi; Kỹ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tâng cầu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bằng mu bàn chân; Bài tập phát triển thể lực: Bật nhảy lò cò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theo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ô</w:t>
            </w:r>
          </w:p>
          <w:p w:rsidR="00875EFA" w:rsidRDefault="00F06CC7">
            <w:pPr>
              <w:pStyle w:val="TableParagraph"/>
              <w:numPr>
                <w:ilvl w:val="0"/>
                <w:numId w:val="65"/>
              </w:numPr>
              <w:tabs>
                <w:tab w:val="left" w:pos="271"/>
              </w:tabs>
              <w:spacing w:line="322" w:lineRule="exact"/>
              <w:ind w:left="270"/>
              <w:rPr>
                <w:sz w:val="28"/>
              </w:rPr>
            </w:pPr>
            <w:r>
              <w:rPr>
                <w:sz w:val="28"/>
              </w:rPr>
              <w:t>Có 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học tập tích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giác.</w:t>
            </w:r>
          </w:p>
          <w:p w:rsidR="00875EFA" w:rsidRDefault="00F06CC7">
            <w:pPr>
              <w:pStyle w:val="TableParagraph"/>
              <w:numPr>
                <w:ilvl w:val="0"/>
                <w:numId w:val="65"/>
              </w:numPr>
              <w:tabs>
                <w:tab w:val="left" w:pos="271"/>
              </w:tabs>
              <w:spacing w:line="322" w:lineRule="exact"/>
              <w:ind w:right="338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giúp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đỡ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bạn,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khiển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nhóm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luyện,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hình thành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giá,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dạn,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2577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0"/>
              <w:rPr>
                <w:b/>
                <w:sz w:val="37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56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26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Bài 3: Kỹ thuật phát cầu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thấp chân chính diện bằng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mu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bàn chân</w:t>
            </w:r>
          </w:p>
          <w:p w:rsidR="00875EFA" w:rsidRDefault="00F06CC7">
            <w:pPr>
              <w:pStyle w:val="TableParagraph"/>
              <w:ind w:left="107" w:right="94" w:firstLine="69"/>
              <w:rPr>
                <w:sz w:val="28"/>
              </w:rPr>
            </w:pPr>
            <w:r>
              <w:rPr>
                <w:sz w:val="28"/>
              </w:rPr>
              <w:t>Học: Kỹ thuật thuật phát cầu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thấp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chân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chính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diện bằng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mu bàn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chân; Bài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tập phát</w:t>
            </w:r>
          </w:p>
          <w:p w:rsidR="00875EFA" w:rsidRDefault="00F06CC7">
            <w:pPr>
              <w:pStyle w:val="TableParagraph"/>
              <w:spacing w:line="322" w:lineRule="exact"/>
              <w:ind w:left="107" w:right="231"/>
              <w:rPr>
                <w:sz w:val="28"/>
              </w:rPr>
            </w:pPr>
            <w:r>
              <w:rPr>
                <w:sz w:val="28"/>
              </w:rPr>
              <w:t>triển thể lực: Di chuyển tiến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lùi trên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nửa sân.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numPr>
                <w:ilvl w:val="0"/>
                <w:numId w:val="66"/>
              </w:numPr>
              <w:tabs>
                <w:tab w:val="left" w:pos="271"/>
              </w:tabs>
              <w:ind w:right="280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thực hiện kỹ thuật thuật phát cầu thấp chân chính diện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bằng mu bàn chân;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Bài tập phát triển thể lực: Di chuyển tiến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lùi trên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nửa sân</w:t>
            </w:r>
          </w:p>
          <w:p w:rsidR="00875EFA" w:rsidRDefault="00F06CC7">
            <w:pPr>
              <w:pStyle w:val="TableParagraph"/>
              <w:numPr>
                <w:ilvl w:val="0"/>
                <w:numId w:val="66"/>
              </w:numPr>
              <w:tabs>
                <w:tab w:val="left" w:pos="271"/>
              </w:tabs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Có 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học tập tích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giác.</w:t>
            </w:r>
          </w:p>
          <w:p w:rsidR="00875EFA" w:rsidRDefault="00F06CC7">
            <w:pPr>
              <w:pStyle w:val="TableParagraph"/>
              <w:numPr>
                <w:ilvl w:val="0"/>
                <w:numId w:val="66"/>
              </w:numPr>
              <w:tabs>
                <w:tab w:val="left" w:pos="271"/>
              </w:tabs>
              <w:ind w:right="338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giúp đỡ bạn, điều khiển nhóm tập luyện, hình thành kĩ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giá,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dạn,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tin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610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8"/>
              <w:rPr>
                <w:b/>
                <w:sz w:val="25"/>
              </w:rPr>
            </w:pPr>
          </w:p>
          <w:p w:rsidR="00875EFA" w:rsidRDefault="00F06CC7">
            <w:pPr>
              <w:pStyle w:val="TableParagraph"/>
              <w:spacing w:before="1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57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227"/>
              <w:rPr>
                <w:sz w:val="28"/>
              </w:rPr>
            </w:pPr>
            <w:r>
              <w:rPr>
                <w:sz w:val="28"/>
              </w:rPr>
              <w:t>Luyện tập: Kỹ thuật 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phát cầu thấp chân chính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diện bằng mu bàn chân; Trò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chơi: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“Đá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trúng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đích”.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numPr>
                <w:ilvl w:val="0"/>
                <w:numId w:val="67"/>
              </w:numPr>
              <w:tabs>
                <w:tab w:val="left" w:pos="271"/>
              </w:tabs>
              <w:ind w:right="351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thực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thấp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chính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diện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bằng mu bàn chân;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Trò chơi: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“Đá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trúng đích”</w:t>
            </w:r>
          </w:p>
          <w:p w:rsidR="00875EFA" w:rsidRDefault="00F06CC7">
            <w:pPr>
              <w:pStyle w:val="TableParagraph"/>
              <w:numPr>
                <w:ilvl w:val="0"/>
                <w:numId w:val="67"/>
              </w:numPr>
              <w:tabs>
                <w:tab w:val="left" w:pos="271"/>
              </w:tabs>
              <w:spacing w:line="322" w:lineRule="exact"/>
              <w:ind w:left="270"/>
              <w:rPr>
                <w:sz w:val="28"/>
              </w:rPr>
            </w:pPr>
            <w:r>
              <w:rPr>
                <w:sz w:val="28"/>
              </w:rPr>
              <w:t>Có 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học tập tích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giác.</w:t>
            </w:r>
          </w:p>
          <w:p w:rsidR="00875EFA" w:rsidRDefault="00F06CC7">
            <w:pPr>
              <w:pStyle w:val="TableParagraph"/>
              <w:numPr>
                <w:ilvl w:val="0"/>
                <w:numId w:val="67"/>
              </w:numPr>
              <w:tabs>
                <w:tab w:val="left" w:pos="271"/>
              </w:tabs>
              <w:spacing w:line="322" w:lineRule="exact"/>
              <w:ind w:right="338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giúp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đỡ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bạn,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khiển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nhóm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luyện,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hình thành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giá,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dạn,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2253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7"/>
              <w:rPr>
                <w:b/>
                <w:sz w:val="23"/>
              </w:rPr>
            </w:pPr>
          </w:p>
          <w:p w:rsidR="00875EFA" w:rsidRDefault="00F06CC7">
            <w:pPr>
              <w:pStyle w:val="TableParagraph"/>
              <w:spacing w:before="1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58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131"/>
              <w:rPr>
                <w:sz w:val="28"/>
              </w:rPr>
            </w:pPr>
            <w:r>
              <w:rPr>
                <w:sz w:val="28"/>
              </w:rPr>
              <w:t>Luyện tập: Kỹ thuật 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phát cầu thấp chân chính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diện bằng mu bàn chân; Giới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thiệu: Một số điều luật cơ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bản trong đá cầu; Bài tập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lực: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chuyển</w:t>
            </w:r>
          </w:p>
          <w:p w:rsidR="00875EFA" w:rsidRDefault="00F06CC7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ngang sân.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numPr>
                <w:ilvl w:val="0"/>
                <w:numId w:val="68"/>
              </w:numPr>
              <w:tabs>
                <w:tab w:val="left" w:pos="271"/>
              </w:tabs>
              <w:ind w:right="351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thực hiện kỹ thuật thuật phát cầu thấp chân chính diện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bằng mu bàn chân; nắm được Một số điều luật cơ bản trong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Bài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triển thể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lực: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Di chuyển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ngang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sân.</w:t>
            </w:r>
          </w:p>
          <w:p w:rsidR="00875EFA" w:rsidRDefault="00F06CC7">
            <w:pPr>
              <w:pStyle w:val="TableParagraph"/>
              <w:numPr>
                <w:ilvl w:val="0"/>
                <w:numId w:val="68"/>
              </w:numPr>
              <w:tabs>
                <w:tab w:val="left" w:pos="271"/>
              </w:tabs>
              <w:spacing w:line="321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Có 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học tập tích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giác.</w:t>
            </w:r>
          </w:p>
          <w:p w:rsidR="00875EFA" w:rsidRDefault="00F06CC7">
            <w:pPr>
              <w:pStyle w:val="TableParagraph"/>
              <w:numPr>
                <w:ilvl w:val="0"/>
                <w:numId w:val="68"/>
              </w:numPr>
              <w:tabs>
                <w:tab w:val="left" w:pos="271"/>
              </w:tabs>
              <w:spacing w:line="242" w:lineRule="auto"/>
              <w:ind w:right="338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giúp đỡ bạn, điều khiển nhóm tập luyện, hình thành kĩ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giá,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dạn,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</w:tbl>
    <w:p w:rsidR="00875EFA" w:rsidRDefault="00875EFA">
      <w:pPr>
        <w:rPr>
          <w:sz w:val="28"/>
        </w:rPr>
        <w:sectPr w:rsidR="00875EFA">
          <w:pgSz w:w="16850" w:h="11910" w:orient="landscape"/>
          <w:pgMar w:top="1100" w:right="420" w:bottom="280" w:left="820" w:header="720" w:footer="720" w:gutter="0"/>
          <w:cols w:space="720"/>
        </w:sectPr>
      </w:pPr>
    </w:p>
    <w:p w:rsidR="00875EFA" w:rsidRDefault="00875EFA">
      <w:pPr>
        <w:pStyle w:val="BodyText"/>
        <w:rPr>
          <w:b/>
          <w:sz w:val="2"/>
        </w:rPr>
      </w:pPr>
    </w:p>
    <w:tbl>
      <w:tblPr>
        <w:tblW w:w="0" w:type="auto"/>
        <w:tblInd w:w="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3514"/>
        <w:gridCol w:w="1277"/>
        <w:gridCol w:w="7230"/>
        <w:gridCol w:w="1843"/>
      </w:tblGrid>
      <w:tr w:rsidR="00875EFA">
        <w:trPr>
          <w:trHeight w:val="1610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0"/>
              <w:rPr>
                <w:b/>
                <w:sz w:val="25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59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227"/>
              <w:rPr>
                <w:sz w:val="28"/>
              </w:rPr>
            </w:pPr>
            <w:r>
              <w:rPr>
                <w:sz w:val="28"/>
              </w:rPr>
              <w:t>Luyện tập: Kỹ thuật 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phát cầu thấp chân chính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diện bằng mu bàn chân; Trò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chơi: “Đá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trúng đích”.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numPr>
                <w:ilvl w:val="0"/>
                <w:numId w:val="69"/>
              </w:numPr>
              <w:tabs>
                <w:tab w:val="left" w:pos="271"/>
              </w:tabs>
              <w:ind w:right="351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thực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thấp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chính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diện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bằng mu bàn chân;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chơi: “Đá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trúng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đích”.</w:t>
            </w:r>
          </w:p>
          <w:p w:rsidR="00875EFA" w:rsidRDefault="00F06CC7">
            <w:pPr>
              <w:pStyle w:val="TableParagraph"/>
              <w:numPr>
                <w:ilvl w:val="0"/>
                <w:numId w:val="69"/>
              </w:numPr>
              <w:tabs>
                <w:tab w:val="left" w:pos="271"/>
              </w:tabs>
              <w:spacing w:line="321" w:lineRule="exact"/>
              <w:ind w:left="270"/>
              <w:rPr>
                <w:sz w:val="28"/>
              </w:rPr>
            </w:pPr>
            <w:r>
              <w:rPr>
                <w:sz w:val="28"/>
              </w:rPr>
              <w:t>Có 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học tập tích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giác.</w:t>
            </w:r>
          </w:p>
          <w:p w:rsidR="00875EFA" w:rsidRDefault="00F06CC7">
            <w:pPr>
              <w:pStyle w:val="TableParagraph"/>
              <w:numPr>
                <w:ilvl w:val="0"/>
                <w:numId w:val="69"/>
              </w:numPr>
              <w:tabs>
                <w:tab w:val="left" w:pos="271"/>
              </w:tabs>
              <w:spacing w:line="322" w:lineRule="exact"/>
              <w:ind w:right="337" w:firstLine="0"/>
              <w:rPr>
                <w:sz w:val="28"/>
              </w:rPr>
            </w:pPr>
            <w:r>
              <w:rPr>
                <w:sz w:val="28"/>
              </w:rPr>
              <w:t>Biết giúp đỡ bạn, điều khiển nhóm tập luyện, hình thành kĩ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giá,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dạn,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934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1"/>
              <w:rPr>
                <w:b/>
                <w:sz w:val="39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60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243"/>
              <w:rPr>
                <w:sz w:val="28"/>
              </w:rPr>
            </w:pPr>
            <w:r>
              <w:rPr>
                <w:sz w:val="28"/>
              </w:rPr>
              <w:t>Luyện tập: Kỹ thuật 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phát cầu thấp chân chính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diện bằng mu bàn chân; Bài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thể lực: Di</w:t>
            </w:r>
          </w:p>
          <w:p w:rsidR="00875EFA" w:rsidRDefault="00F06CC7">
            <w:pPr>
              <w:pStyle w:val="TableParagraph"/>
              <w:spacing w:line="322" w:lineRule="exact"/>
              <w:ind w:left="107" w:right="200"/>
              <w:rPr>
                <w:sz w:val="28"/>
              </w:rPr>
            </w:pPr>
            <w:r>
              <w:rPr>
                <w:sz w:val="28"/>
              </w:rPr>
              <w:t>chuyển tiến lùi trên nữa sân;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Di chuyển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ngang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sân.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numPr>
                <w:ilvl w:val="0"/>
                <w:numId w:val="70"/>
              </w:numPr>
              <w:tabs>
                <w:tab w:val="left" w:pos="271"/>
              </w:tabs>
              <w:ind w:right="350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thực hiện kỹ thuật thuật phát cầu thấp chân chính diện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bằng mu bàn chân; Bài tập phát triển thể lực: Di chuyển tiến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lùi trên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nữa sân ; Di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chuyển ngang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sân.</w:t>
            </w:r>
          </w:p>
          <w:p w:rsidR="00875EFA" w:rsidRDefault="00F06CC7">
            <w:pPr>
              <w:pStyle w:val="TableParagraph"/>
              <w:numPr>
                <w:ilvl w:val="0"/>
                <w:numId w:val="70"/>
              </w:numPr>
              <w:tabs>
                <w:tab w:val="left" w:pos="271"/>
              </w:tabs>
              <w:spacing w:line="321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Có 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học tập tích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giác.</w:t>
            </w:r>
          </w:p>
          <w:p w:rsidR="00875EFA" w:rsidRDefault="00F06CC7">
            <w:pPr>
              <w:pStyle w:val="TableParagraph"/>
              <w:numPr>
                <w:ilvl w:val="0"/>
                <w:numId w:val="70"/>
              </w:numPr>
              <w:tabs>
                <w:tab w:val="left" w:pos="271"/>
              </w:tabs>
              <w:spacing w:line="322" w:lineRule="exact"/>
              <w:ind w:right="338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giúp đỡ bạn, điều khiển nhóm tập luyện, hình thành kĩ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giá,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dạn,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607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8"/>
              <w:rPr>
                <w:b/>
                <w:sz w:val="25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61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227"/>
              <w:rPr>
                <w:sz w:val="28"/>
              </w:rPr>
            </w:pPr>
            <w:r>
              <w:rPr>
                <w:sz w:val="28"/>
              </w:rPr>
              <w:t>Luyện tập: Kỹ thuật 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phát cầu thấp chân chính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diện bằng mu bàn chân; Trò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chơi: “Đá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trúng đích”.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numPr>
                <w:ilvl w:val="0"/>
                <w:numId w:val="71"/>
              </w:numPr>
              <w:tabs>
                <w:tab w:val="left" w:pos="271"/>
              </w:tabs>
              <w:ind w:right="351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thực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thấp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chính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diện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bằng mu bàn chân;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chơi: “Đá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trúng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đích”.</w:t>
            </w:r>
          </w:p>
          <w:p w:rsidR="00875EFA" w:rsidRDefault="00F06CC7">
            <w:pPr>
              <w:pStyle w:val="TableParagraph"/>
              <w:numPr>
                <w:ilvl w:val="0"/>
                <w:numId w:val="71"/>
              </w:numPr>
              <w:tabs>
                <w:tab w:val="left" w:pos="271"/>
              </w:tabs>
              <w:spacing w:line="321" w:lineRule="exact"/>
              <w:ind w:left="270"/>
              <w:rPr>
                <w:sz w:val="28"/>
              </w:rPr>
            </w:pPr>
            <w:r>
              <w:rPr>
                <w:sz w:val="28"/>
              </w:rPr>
              <w:t>Có 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học tập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tích 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giác.</w:t>
            </w:r>
          </w:p>
          <w:p w:rsidR="00875EFA" w:rsidRDefault="00F06CC7">
            <w:pPr>
              <w:pStyle w:val="TableParagraph"/>
              <w:numPr>
                <w:ilvl w:val="0"/>
                <w:numId w:val="71"/>
              </w:numPr>
              <w:tabs>
                <w:tab w:val="left" w:pos="271"/>
              </w:tabs>
              <w:spacing w:line="322" w:lineRule="exact"/>
              <w:ind w:right="338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giúp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đỡ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bạn,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khiển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nhóm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luyện,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hình thành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giá,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dạn,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933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9"/>
              <w:rPr>
                <w:b/>
                <w:sz w:val="39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62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before="1"/>
              <w:ind w:left="107" w:right="21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Bài 4: Kỹ thuật chuyền cầu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bằng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mu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bàn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chân</w:t>
            </w:r>
          </w:p>
          <w:p w:rsidR="00875EFA" w:rsidRDefault="00F06CC7">
            <w:pPr>
              <w:pStyle w:val="TableParagraph"/>
              <w:ind w:left="107" w:right="137"/>
              <w:rPr>
                <w:sz w:val="28"/>
              </w:rPr>
            </w:pPr>
            <w:r>
              <w:rPr>
                <w:sz w:val="28"/>
              </w:rPr>
              <w:t>Học: Kỹ thuật chuyền cầu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mu bàn chân;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Bài tập</w:t>
            </w:r>
          </w:p>
          <w:p w:rsidR="00875EFA" w:rsidRDefault="00F06CC7">
            <w:pPr>
              <w:pStyle w:val="TableParagraph"/>
              <w:spacing w:line="322" w:lineRule="exact"/>
              <w:ind w:left="107" w:right="231"/>
              <w:rPr>
                <w:sz w:val="28"/>
              </w:rPr>
            </w:pPr>
            <w:r>
              <w:rPr>
                <w:sz w:val="28"/>
              </w:rPr>
              <w:t>phát triển thể lực: chạy 30m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xuất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cao.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numPr>
                <w:ilvl w:val="0"/>
                <w:numId w:val="72"/>
              </w:numPr>
              <w:tabs>
                <w:tab w:val="left" w:pos="271"/>
              </w:tabs>
              <w:ind w:right="323" w:firstLine="0"/>
              <w:rPr>
                <w:sz w:val="28"/>
              </w:rPr>
            </w:pPr>
            <w:r>
              <w:rPr>
                <w:sz w:val="28"/>
              </w:rPr>
              <w:t>Biết thực hiện kỹ thuật chuyền cầu bằng mu bàn chân;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Bài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thể lực: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30m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xuất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cao.</w:t>
            </w:r>
          </w:p>
          <w:p w:rsidR="00875EFA" w:rsidRDefault="00F06CC7">
            <w:pPr>
              <w:pStyle w:val="TableParagraph"/>
              <w:numPr>
                <w:ilvl w:val="0"/>
                <w:numId w:val="72"/>
              </w:numPr>
              <w:tabs>
                <w:tab w:val="left" w:pos="271"/>
              </w:tabs>
              <w:spacing w:line="321" w:lineRule="exact"/>
              <w:ind w:left="270"/>
              <w:rPr>
                <w:sz w:val="28"/>
              </w:rPr>
            </w:pPr>
            <w:r>
              <w:rPr>
                <w:sz w:val="28"/>
              </w:rPr>
              <w:t>Có 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học tập tích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giác.</w:t>
            </w:r>
          </w:p>
          <w:p w:rsidR="00875EFA" w:rsidRDefault="00F06CC7">
            <w:pPr>
              <w:pStyle w:val="TableParagraph"/>
              <w:numPr>
                <w:ilvl w:val="0"/>
                <w:numId w:val="72"/>
              </w:numPr>
              <w:tabs>
                <w:tab w:val="left" w:pos="271"/>
              </w:tabs>
              <w:ind w:right="338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giúp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đỡ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bạn,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khiển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nhóm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luyện,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hình thành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giá,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dạn,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610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8"/>
              <w:rPr>
                <w:b/>
                <w:sz w:val="25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63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499"/>
              <w:rPr>
                <w:sz w:val="28"/>
              </w:rPr>
            </w:pPr>
            <w:r>
              <w:rPr>
                <w:sz w:val="28"/>
              </w:rPr>
              <w:t>Luyện tập: Kỹ thuật thuật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chuyền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bàn</w:t>
            </w:r>
          </w:p>
          <w:p w:rsidR="00875EFA" w:rsidRDefault="00F06CC7">
            <w:pPr>
              <w:pStyle w:val="TableParagraph"/>
              <w:ind w:left="107" w:right="134"/>
              <w:rPr>
                <w:sz w:val="28"/>
              </w:rPr>
            </w:pPr>
            <w:r>
              <w:rPr>
                <w:sz w:val="28"/>
              </w:rPr>
              <w:t>chân; Trò chơi: “Chuyền cầu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tiếp sức”.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numPr>
                <w:ilvl w:val="0"/>
                <w:numId w:val="73"/>
              </w:numPr>
              <w:tabs>
                <w:tab w:val="left" w:pos="271"/>
              </w:tabs>
              <w:ind w:right="222" w:firstLine="0"/>
              <w:rPr>
                <w:sz w:val="28"/>
              </w:rPr>
            </w:pPr>
            <w:r>
              <w:rPr>
                <w:sz w:val="28"/>
              </w:rPr>
              <w:t>Biết thực hiện kỹ thuật thuật chuyền cầu bằng mu bàn chân;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Trò chơi: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“Chuyền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cầu tiếp sức”.</w:t>
            </w:r>
          </w:p>
          <w:p w:rsidR="00875EFA" w:rsidRDefault="00F06CC7">
            <w:pPr>
              <w:pStyle w:val="TableParagraph"/>
              <w:numPr>
                <w:ilvl w:val="0"/>
                <w:numId w:val="73"/>
              </w:numPr>
              <w:tabs>
                <w:tab w:val="left" w:pos="271"/>
              </w:tabs>
              <w:spacing w:line="321" w:lineRule="exact"/>
              <w:ind w:left="270"/>
              <w:rPr>
                <w:sz w:val="28"/>
              </w:rPr>
            </w:pPr>
            <w:r>
              <w:rPr>
                <w:sz w:val="28"/>
              </w:rPr>
              <w:t>Có 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học tập tích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giác.</w:t>
            </w:r>
          </w:p>
          <w:p w:rsidR="00875EFA" w:rsidRDefault="00F06CC7">
            <w:pPr>
              <w:pStyle w:val="TableParagraph"/>
              <w:numPr>
                <w:ilvl w:val="0"/>
                <w:numId w:val="73"/>
              </w:numPr>
              <w:tabs>
                <w:tab w:val="left" w:pos="271"/>
              </w:tabs>
              <w:spacing w:line="322" w:lineRule="exact"/>
              <w:ind w:right="336" w:firstLine="0"/>
              <w:rPr>
                <w:sz w:val="28"/>
              </w:rPr>
            </w:pPr>
            <w:r>
              <w:rPr>
                <w:sz w:val="28"/>
              </w:rPr>
              <w:t>Biết giúp đỡ bạn, điều khiển nhóm tập luyện, hình thành kĩ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giá,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dạn,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642"/>
        </w:trPr>
        <w:tc>
          <w:tcPr>
            <w:tcW w:w="852" w:type="dxa"/>
          </w:tcPr>
          <w:p w:rsidR="00875EFA" w:rsidRDefault="00F06CC7">
            <w:pPr>
              <w:pStyle w:val="TableParagraph"/>
              <w:spacing w:before="158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64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Luyện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tập: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</w:p>
          <w:p w:rsidR="00875EFA" w:rsidRDefault="00F06CC7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chuyền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bàn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thực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chuyền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bàn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chân;</w:t>
            </w:r>
          </w:p>
          <w:p w:rsidR="00875EFA" w:rsidRDefault="00F06CC7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Bài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lực: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Bật bục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đổi chân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liên tục;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Trò chơi: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</w:tbl>
    <w:p w:rsidR="00875EFA" w:rsidRDefault="00875EFA">
      <w:pPr>
        <w:rPr>
          <w:sz w:val="28"/>
        </w:rPr>
        <w:sectPr w:rsidR="00875EFA">
          <w:pgSz w:w="16850" w:h="11910" w:orient="landscape"/>
          <w:pgMar w:top="1100" w:right="420" w:bottom="280" w:left="820" w:header="720" w:footer="720" w:gutter="0"/>
          <w:cols w:space="720"/>
        </w:sectPr>
      </w:pPr>
    </w:p>
    <w:p w:rsidR="00875EFA" w:rsidRDefault="00875EFA">
      <w:pPr>
        <w:pStyle w:val="BodyText"/>
        <w:rPr>
          <w:b/>
          <w:sz w:val="2"/>
        </w:rPr>
      </w:pPr>
    </w:p>
    <w:tbl>
      <w:tblPr>
        <w:tblW w:w="0" w:type="auto"/>
        <w:tblInd w:w="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3514"/>
        <w:gridCol w:w="1277"/>
        <w:gridCol w:w="7230"/>
        <w:gridCol w:w="1843"/>
      </w:tblGrid>
      <w:tr w:rsidR="00875EFA">
        <w:trPr>
          <w:trHeight w:val="1288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352"/>
              <w:rPr>
                <w:sz w:val="28"/>
              </w:rPr>
            </w:pPr>
            <w:r>
              <w:rPr>
                <w:sz w:val="28"/>
              </w:rPr>
              <w:t>chân; Bài tập phát triển thể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lực: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Bật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bục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đổi chân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liên</w:t>
            </w:r>
          </w:p>
          <w:p w:rsidR="00875EFA" w:rsidRDefault="00F06CC7">
            <w:pPr>
              <w:pStyle w:val="TableParagraph"/>
              <w:spacing w:line="322" w:lineRule="exact"/>
              <w:ind w:left="107" w:right="321"/>
              <w:rPr>
                <w:sz w:val="28"/>
              </w:rPr>
            </w:pPr>
            <w:r>
              <w:rPr>
                <w:sz w:val="28"/>
              </w:rPr>
              <w:t>tục; Trò chơi: “Chuyền cầu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tiếp sức”.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“Chuyền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tiếp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sức”.</w:t>
            </w:r>
          </w:p>
          <w:p w:rsidR="00875EFA" w:rsidRDefault="00F06CC7">
            <w:pPr>
              <w:pStyle w:val="TableParagraph"/>
              <w:numPr>
                <w:ilvl w:val="0"/>
                <w:numId w:val="74"/>
              </w:numPr>
              <w:tabs>
                <w:tab w:val="left" w:pos="271"/>
              </w:tabs>
              <w:spacing w:line="322" w:lineRule="exact"/>
              <w:ind w:left="270"/>
              <w:rPr>
                <w:sz w:val="28"/>
              </w:rPr>
            </w:pPr>
            <w:r>
              <w:rPr>
                <w:sz w:val="28"/>
              </w:rPr>
              <w:t>Có 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học tập tích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giác.</w:t>
            </w:r>
          </w:p>
          <w:p w:rsidR="00875EFA" w:rsidRDefault="00F06CC7">
            <w:pPr>
              <w:pStyle w:val="TableParagraph"/>
              <w:numPr>
                <w:ilvl w:val="0"/>
                <w:numId w:val="74"/>
              </w:numPr>
              <w:tabs>
                <w:tab w:val="left" w:pos="271"/>
              </w:tabs>
              <w:spacing w:line="322" w:lineRule="exact"/>
              <w:ind w:right="338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giúp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đỡ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bạn,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khiển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nhóm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luyện,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hình thành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giá,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dạn,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2256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875EFA" w:rsidRDefault="00F06CC7">
            <w:pPr>
              <w:pStyle w:val="TableParagraph"/>
              <w:spacing w:before="1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65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line="242" w:lineRule="auto"/>
              <w:ind w:left="107" w:right="499"/>
              <w:rPr>
                <w:sz w:val="28"/>
              </w:rPr>
            </w:pPr>
            <w:r>
              <w:rPr>
                <w:sz w:val="28"/>
              </w:rPr>
              <w:t>Luyện tập: Kỹ thuật thuật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chuyền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bàn</w:t>
            </w:r>
          </w:p>
          <w:p w:rsidR="00875EFA" w:rsidRDefault="00F06CC7">
            <w:pPr>
              <w:pStyle w:val="TableParagraph"/>
              <w:ind w:left="107" w:right="141"/>
              <w:rPr>
                <w:sz w:val="28"/>
              </w:rPr>
            </w:pPr>
            <w:r>
              <w:rPr>
                <w:sz w:val="28"/>
              </w:rPr>
              <w:t>chân; Giới thiệu: Một số quy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định về trang phục thi đấu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môn đá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cầu; Bài tập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lực: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Bật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bục đổi</w:t>
            </w:r>
          </w:p>
          <w:p w:rsidR="00875EFA" w:rsidRDefault="00F06CC7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chân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liên tục.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numPr>
                <w:ilvl w:val="0"/>
                <w:numId w:val="75"/>
              </w:numPr>
              <w:tabs>
                <w:tab w:val="left" w:pos="271"/>
              </w:tabs>
              <w:ind w:right="188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thực hiện kỹ thuật thuật chuyền cầu bằng mu bàn chân;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biết được: Một số quy định về trang phục thi đấu môn đá cầu;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Bài tập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lực: Bật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bục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đổi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liên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tục.</w:t>
            </w:r>
          </w:p>
          <w:p w:rsidR="00875EFA" w:rsidRDefault="00F06CC7">
            <w:pPr>
              <w:pStyle w:val="TableParagraph"/>
              <w:numPr>
                <w:ilvl w:val="0"/>
                <w:numId w:val="75"/>
              </w:numPr>
              <w:tabs>
                <w:tab w:val="left" w:pos="271"/>
              </w:tabs>
              <w:spacing w:line="322" w:lineRule="exact"/>
              <w:ind w:left="270"/>
              <w:jc w:val="both"/>
              <w:rPr>
                <w:sz w:val="28"/>
              </w:rPr>
            </w:pPr>
            <w:r>
              <w:rPr>
                <w:sz w:val="28"/>
              </w:rPr>
              <w:t>Có 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học tập tích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giác.</w:t>
            </w:r>
          </w:p>
          <w:p w:rsidR="00875EFA" w:rsidRDefault="00F06CC7">
            <w:pPr>
              <w:pStyle w:val="TableParagraph"/>
              <w:numPr>
                <w:ilvl w:val="0"/>
                <w:numId w:val="75"/>
              </w:numPr>
              <w:tabs>
                <w:tab w:val="left" w:pos="271"/>
              </w:tabs>
              <w:ind w:right="338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giúp đỡ bạn, điều khiển nhóm tập luyện, hình thành kĩ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giá,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dạn,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931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8"/>
              <w:rPr>
                <w:b/>
                <w:sz w:val="39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66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ind w:left="107" w:right="363"/>
              <w:rPr>
                <w:sz w:val="28"/>
              </w:rPr>
            </w:pPr>
            <w:r>
              <w:rPr>
                <w:sz w:val="28"/>
              </w:rPr>
              <w:t>Luyện tập: Kỹ thuật 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chuyền cầu bằng mu bàn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chân;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Bài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triển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</w:p>
          <w:p w:rsidR="00875EFA" w:rsidRDefault="00F06CC7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lực: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chạy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30m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xuất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phát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cao;</w:t>
            </w:r>
          </w:p>
          <w:p w:rsidR="00875EFA" w:rsidRDefault="00F06CC7">
            <w:pPr>
              <w:pStyle w:val="TableParagraph"/>
              <w:spacing w:line="322" w:lineRule="exact"/>
              <w:ind w:left="107" w:right="642"/>
              <w:rPr>
                <w:sz w:val="28"/>
              </w:rPr>
            </w:pPr>
            <w:r>
              <w:rPr>
                <w:sz w:val="28"/>
              </w:rPr>
              <w:t>Trò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chơi: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“Đội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nào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khéo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nhất”.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numPr>
                <w:ilvl w:val="0"/>
                <w:numId w:val="76"/>
              </w:numPr>
              <w:tabs>
                <w:tab w:val="left" w:pos="271"/>
              </w:tabs>
              <w:ind w:right="166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 kỹ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di chuyển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tiến,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lùi; Kỹ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tâng cầu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bằng mu bàn chân; Bài tập phát triển thể lực: Bật nhảy lò cò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theo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ô.</w:t>
            </w:r>
          </w:p>
          <w:p w:rsidR="00875EFA" w:rsidRDefault="00F06CC7">
            <w:pPr>
              <w:pStyle w:val="TableParagraph"/>
              <w:numPr>
                <w:ilvl w:val="0"/>
                <w:numId w:val="76"/>
              </w:numPr>
              <w:tabs>
                <w:tab w:val="left" w:pos="271"/>
              </w:tabs>
              <w:spacing w:line="321" w:lineRule="exact"/>
              <w:ind w:left="270"/>
              <w:rPr>
                <w:sz w:val="28"/>
              </w:rPr>
            </w:pPr>
            <w:r>
              <w:rPr>
                <w:sz w:val="28"/>
              </w:rPr>
              <w:t>Có 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học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tích 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giác.</w:t>
            </w:r>
          </w:p>
          <w:p w:rsidR="00875EFA" w:rsidRDefault="00F06CC7">
            <w:pPr>
              <w:pStyle w:val="TableParagraph"/>
              <w:numPr>
                <w:ilvl w:val="0"/>
                <w:numId w:val="76"/>
              </w:numPr>
              <w:tabs>
                <w:tab w:val="left" w:pos="271"/>
              </w:tabs>
              <w:spacing w:line="322" w:lineRule="exact"/>
              <w:ind w:right="338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giúp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đỡ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bạn,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khiển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nhóm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luyện,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hình thành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giá,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dạn,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tin.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932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8"/>
              <w:rPr>
                <w:b/>
                <w:sz w:val="39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67</w:t>
            </w:r>
          </w:p>
        </w:tc>
        <w:tc>
          <w:tcPr>
            <w:tcW w:w="3514" w:type="dxa"/>
          </w:tcPr>
          <w:p w:rsidR="00B60980" w:rsidRDefault="00B60980" w:rsidP="00B60980">
            <w:pPr>
              <w:pStyle w:val="TableParagraph"/>
              <w:ind w:left="107" w:right="352"/>
              <w:rPr>
                <w:sz w:val="28"/>
              </w:rPr>
            </w:pPr>
            <w:r>
              <w:rPr>
                <w:sz w:val="28"/>
              </w:rPr>
              <w:t>Luyện tập: Kỹ thuật 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chuyền cầu bằng mu bàn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chân; Bài tập phát triển thể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lực: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Bật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bục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đổi chân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liên</w:t>
            </w:r>
          </w:p>
          <w:p w:rsidR="00875EFA" w:rsidRDefault="00B60980" w:rsidP="00B60980">
            <w:pPr>
              <w:pStyle w:val="TableParagraph"/>
              <w:spacing w:line="324" w:lineRule="exact"/>
              <w:ind w:left="107" w:right="321"/>
              <w:rPr>
                <w:sz w:val="28"/>
              </w:rPr>
            </w:pPr>
            <w:r>
              <w:rPr>
                <w:sz w:val="28"/>
              </w:rPr>
              <w:t xml:space="preserve">tục; Trò chơi: “Chuyền 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B60980" w:rsidRDefault="00B60980" w:rsidP="00B60980">
            <w:pPr>
              <w:pStyle w:val="TableParagraph"/>
              <w:numPr>
                <w:ilvl w:val="0"/>
                <w:numId w:val="77"/>
              </w:numPr>
              <w:tabs>
                <w:tab w:val="left" w:pos="271"/>
              </w:tabs>
              <w:ind w:right="166" w:firstLine="0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 kỹ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di chuyển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tiến,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lùi; Kỹ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tâng cầu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mu bàn chân;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Trò chơi: “Thi tâng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cầu bằng mu bàn</w:t>
            </w:r>
          </w:p>
          <w:p w:rsidR="00B60980" w:rsidRDefault="00B60980" w:rsidP="00B60980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chân”.</w:t>
            </w:r>
          </w:p>
          <w:p w:rsidR="00B60980" w:rsidRDefault="00B60980" w:rsidP="00B60980">
            <w:pPr>
              <w:pStyle w:val="TableParagraph"/>
              <w:numPr>
                <w:ilvl w:val="0"/>
                <w:numId w:val="77"/>
              </w:numPr>
              <w:tabs>
                <w:tab w:val="left" w:pos="271"/>
              </w:tabs>
              <w:spacing w:line="322" w:lineRule="exact"/>
              <w:ind w:left="270"/>
              <w:rPr>
                <w:sz w:val="28"/>
              </w:rPr>
            </w:pPr>
            <w:r>
              <w:rPr>
                <w:sz w:val="28"/>
              </w:rPr>
              <w:t>Có 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thức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học tập tích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cực,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giác.</w:t>
            </w:r>
          </w:p>
          <w:p w:rsidR="00B60980" w:rsidRDefault="00B60980" w:rsidP="00B60980">
            <w:pPr>
              <w:pStyle w:val="TableParagraph"/>
              <w:numPr>
                <w:ilvl w:val="0"/>
                <w:numId w:val="78"/>
              </w:numPr>
              <w:tabs>
                <w:tab w:val="left" w:pos="271"/>
              </w:tabs>
              <w:spacing w:line="311" w:lineRule="exact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giúp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đỡ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bạn,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khiển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nhóm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luyện,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hình thành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kĩ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giá,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dạn,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tin.Biết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cách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nội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dung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kiểm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tra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(do GVchọn);</w:t>
            </w:r>
          </w:p>
          <w:p w:rsidR="00875EFA" w:rsidRDefault="00875EFA" w:rsidP="00343566">
            <w:pPr>
              <w:pStyle w:val="TableParagraph"/>
              <w:numPr>
                <w:ilvl w:val="0"/>
                <w:numId w:val="77"/>
              </w:numPr>
              <w:tabs>
                <w:tab w:val="left" w:pos="271"/>
              </w:tabs>
              <w:spacing w:line="324" w:lineRule="exact"/>
              <w:ind w:right="338" w:firstLine="0"/>
              <w:rPr>
                <w:sz w:val="28"/>
              </w:rPr>
            </w:pPr>
          </w:p>
        </w:tc>
        <w:tc>
          <w:tcPr>
            <w:tcW w:w="1843" w:type="dxa"/>
          </w:tcPr>
          <w:p w:rsidR="00875EFA" w:rsidRPr="00B60980" w:rsidRDefault="00875EFA">
            <w:pPr>
              <w:pStyle w:val="TableParagraph"/>
              <w:rPr>
                <w:sz w:val="28"/>
                <w:lang w:val="en-US"/>
              </w:rPr>
            </w:pPr>
          </w:p>
        </w:tc>
      </w:tr>
      <w:tr w:rsidR="00875EFA">
        <w:trPr>
          <w:trHeight w:val="1928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4"/>
              <w:rPr>
                <w:b/>
                <w:sz w:val="39"/>
              </w:rPr>
            </w:pPr>
          </w:p>
          <w:p w:rsidR="00875EFA" w:rsidRDefault="00F06CC7">
            <w:pPr>
              <w:pStyle w:val="TableParagraph"/>
              <w:spacing w:before="1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  <w:tc>
          <w:tcPr>
            <w:tcW w:w="3514" w:type="dxa"/>
          </w:tcPr>
          <w:p w:rsidR="00B60980" w:rsidRPr="009E6A76" w:rsidRDefault="00B60980" w:rsidP="00B60980">
            <w:pPr>
              <w:pStyle w:val="TableParagraph"/>
              <w:spacing w:line="316" w:lineRule="exact"/>
              <w:ind w:left="107"/>
              <w:rPr>
                <w:b/>
                <w:color w:val="FF0000"/>
                <w:sz w:val="28"/>
              </w:rPr>
            </w:pPr>
            <w:r w:rsidRPr="009E6A76">
              <w:rPr>
                <w:b/>
                <w:color w:val="FF0000"/>
                <w:sz w:val="28"/>
              </w:rPr>
              <w:t>Kiểm</w:t>
            </w:r>
            <w:r w:rsidRPr="009E6A76">
              <w:rPr>
                <w:b/>
                <w:color w:val="FF0000"/>
                <w:spacing w:val="-5"/>
                <w:sz w:val="28"/>
              </w:rPr>
              <w:t xml:space="preserve"> </w:t>
            </w:r>
            <w:r w:rsidRPr="009E6A76">
              <w:rPr>
                <w:b/>
                <w:color w:val="FF0000"/>
                <w:sz w:val="28"/>
              </w:rPr>
              <w:t>tra cuối</w:t>
            </w:r>
            <w:r w:rsidRPr="009E6A76">
              <w:rPr>
                <w:b/>
                <w:color w:val="FF0000"/>
                <w:spacing w:val="1"/>
                <w:sz w:val="28"/>
              </w:rPr>
              <w:t xml:space="preserve"> </w:t>
            </w:r>
            <w:r w:rsidRPr="009E6A76">
              <w:rPr>
                <w:b/>
                <w:color w:val="FF0000"/>
                <w:sz w:val="28"/>
              </w:rPr>
              <w:t>kì</w:t>
            </w:r>
            <w:r w:rsidRPr="009E6A76">
              <w:rPr>
                <w:b/>
                <w:color w:val="FF0000"/>
                <w:spacing w:val="1"/>
                <w:sz w:val="28"/>
              </w:rPr>
              <w:t xml:space="preserve"> </w:t>
            </w:r>
            <w:r w:rsidRPr="009E6A76">
              <w:rPr>
                <w:b/>
                <w:color w:val="FF0000"/>
                <w:sz w:val="28"/>
              </w:rPr>
              <w:t>II:</w:t>
            </w:r>
          </w:p>
          <w:p w:rsidR="00B60980" w:rsidRPr="00B60980" w:rsidRDefault="00B60980" w:rsidP="00B60980">
            <w:pPr>
              <w:pStyle w:val="TableParagraph"/>
              <w:ind w:left="107" w:right="352"/>
              <w:rPr>
                <w:sz w:val="28"/>
                <w:lang w:val="en-US"/>
              </w:rPr>
            </w:pPr>
            <w:r w:rsidRPr="009E6A76">
              <w:rPr>
                <w:b/>
                <w:color w:val="FF0000"/>
                <w:sz w:val="28"/>
              </w:rPr>
              <w:t>Kỹ thuật tâng cầu, phát</w:t>
            </w:r>
            <w:r w:rsidRPr="009E6A76">
              <w:rPr>
                <w:b/>
                <w:color w:val="FF0000"/>
                <w:spacing w:val="1"/>
                <w:sz w:val="28"/>
              </w:rPr>
              <w:t xml:space="preserve"> </w:t>
            </w:r>
            <w:r w:rsidRPr="009E6A76">
              <w:rPr>
                <w:b/>
                <w:color w:val="FF0000"/>
                <w:sz w:val="28"/>
              </w:rPr>
              <w:t>cầu thấp chân chính diện</w:t>
            </w:r>
            <w:r w:rsidRPr="009E6A76">
              <w:rPr>
                <w:b/>
                <w:color w:val="FF0000"/>
                <w:spacing w:val="-68"/>
                <w:sz w:val="28"/>
              </w:rPr>
              <w:t xml:space="preserve"> </w:t>
            </w:r>
            <w:r w:rsidRPr="009E6A76">
              <w:rPr>
                <w:b/>
                <w:color w:val="FF0000"/>
                <w:sz w:val="28"/>
              </w:rPr>
              <w:t xml:space="preserve">bằng mu bàn </w:t>
            </w:r>
            <w:r>
              <w:rPr>
                <w:b/>
                <w:color w:val="FF0000"/>
                <w:sz w:val="28"/>
                <w:lang w:val="en-US"/>
              </w:rPr>
              <w:t>ch</w:t>
            </w:r>
            <w:r w:rsidRPr="00B60980">
              <w:rPr>
                <w:b/>
                <w:color w:val="FF0000"/>
                <w:sz w:val="28"/>
                <w:lang w:val="en-US"/>
              </w:rPr>
              <w:t>â</w:t>
            </w:r>
            <w:r>
              <w:rPr>
                <w:b/>
                <w:color w:val="FF0000"/>
                <w:sz w:val="28"/>
                <w:lang w:val="en-US"/>
              </w:rPr>
              <w:t>n</w:t>
            </w:r>
          </w:p>
          <w:p w:rsidR="00875EFA" w:rsidRPr="009E6A76" w:rsidRDefault="00875EFA" w:rsidP="00343566">
            <w:pPr>
              <w:pStyle w:val="TableParagraph"/>
              <w:ind w:left="107" w:right="373"/>
              <w:rPr>
                <w:b/>
                <w:color w:val="FF0000"/>
                <w:sz w:val="28"/>
              </w:rPr>
            </w:pPr>
          </w:p>
        </w:tc>
        <w:tc>
          <w:tcPr>
            <w:tcW w:w="1277" w:type="dxa"/>
          </w:tcPr>
          <w:p w:rsidR="00875EFA" w:rsidRPr="009E6A76" w:rsidRDefault="00875EFA">
            <w:pPr>
              <w:pStyle w:val="TableParagraph"/>
              <w:rPr>
                <w:b/>
                <w:color w:val="FF0000"/>
                <w:sz w:val="30"/>
              </w:rPr>
            </w:pPr>
          </w:p>
          <w:p w:rsidR="00875EFA" w:rsidRPr="009E6A76" w:rsidRDefault="00875EFA">
            <w:pPr>
              <w:pStyle w:val="TableParagraph"/>
              <w:rPr>
                <w:b/>
                <w:color w:val="FF0000"/>
                <w:sz w:val="39"/>
              </w:rPr>
            </w:pPr>
          </w:p>
          <w:p w:rsidR="00875EFA" w:rsidRPr="009E6A76" w:rsidRDefault="00F06CC7">
            <w:pPr>
              <w:pStyle w:val="TableParagraph"/>
              <w:ind w:left="480" w:right="466"/>
              <w:jc w:val="center"/>
              <w:rPr>
                <w:b/>
                <w:color w:val="FF0000"/>
                <w:sz w:val="28"/>
              </w:rPr>
            </w:pPr>
            <w:r w:rsidRPr="002C16A6">
              <w:rPr>
                <w:b/>
                <w:color w:val="FF0000"/>
                <w:sz w:val="28"/>
              </w:rPr>
              <w:t>01</w:t>
            </w:r>
          </w:p>
        </w:tc>
        <w:tc>
          <w:tcPr>
            <w:tcW w:w="7230" w:type="dxa"/>
          </w:tcPr>
          <w:p w:rsidR="00B60980" w:rsidRDefault="00B60980" w:rsidP="00B60980">
            <w:pPr>
              <w:pStyle w:val="TableParagraph"/>
              <w:numPr>
                <w:ilvl w:val="0"/>
                <w:numId w:val="78"/>
              </w:numPr>
              <w:tabs>
                <w:tab w:val="left" w:pos="271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đúng các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nội dung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kiểm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tra (do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GVchọn);</w:t>
            </w:r>
          </w:p>
          <w:p w:rsidR="00B60980" w:rsidRDefault="00B60980" w:rsidP="00B60980">
            <w:pPr>
              <w:pStyle w:val="TableParagraph"/>
              <w:numPr>
                <w:ilvl w:val="0"/>
                <w:numId w:val="78"/>
              </w:numPr>
              <w:tabs>
                <w:tab w:val="left" w:pos="271"/>
              </w:tabs>
              <w:rPr>
                <w:sz w:val="28"/>
              </w:rPr>
            </w:pPr>
            <w:r>
              <w:rPr>
                <w:sz w:val="28"/>
              </w:rPr>
              <w:t>Vận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dụng trong các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giờ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học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dục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hàng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ngày.</w:t>
            </w:r>
          </w:p>
          <w:p w:rsidR="00B60980" w:rsidRDefault="00B60980" w:rsidP="00B60980">
            <w:pPr>
              <w:pStyle w:val="TableParagraph"/>
              <w:numPr>
                <w:ilvl w:val="0"/>
                <w:numId w:val="78"/>
              </w:numPr>
              <w:tabs>
                <w:tab w:val="left" w:pos="295"/>
              </w:tabs>
              <w:ind w:left="294" w:hanging="188"/>
              <w:rPr>
                <w:sz w:val="28"/>
              </w:rPr>
            </w:pPr>
            <w:r>
              <w:rPr>
                <w:sz w:val="28"/>
              </w:rPr>
              <w:t>Tự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giác,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tích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cực,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đoàn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kết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giúp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đỡ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bạn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trong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  <w:p w:rsidR="00875EFA" w:rsidRDefault="00B60980" w:rsidP="00B60980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khiển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tổ,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nhóm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nhận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xét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kết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quả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</w:p>
        </w:tc>
        <w:tc>
          <w:tcPr>
            <w:tcW w:w="1843" w:type="dxa"/>
          </w:tcPr>
          <w:p w:rsidR="00875EFA" w:rsidRDefault="00E4561A">
            <w:pPr>
              <w:pStyle w:val="TableParagraph"/>
              <w:ind w:left="110" w:right="579"/>
              <w:rPr>
                <w:sz w:val="28"/>
              </w:rPr>
            </w:pPr>
            <w:r>
              <w:rPr>
                <w:sz w:val="28"/>
              </w:rPr>
              <w:t>Hình thức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kiểm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tra:</w:t>
            </w:r>
          </w:p>
        </w:tc>
      </w:tr>
    </w:tbl>
    <w:p w:rsidR="00875EFA" w:rsidRDefault="00875EFA">
      <w:pPr>
        <w:rPr>
          <w:sz w:val="28"/>
        </w:rPr>
        <w:sectPr w:rsidR="00875EFA">
          <w:pgSz w:w="16850" w:h="11910" w:orient="landscape"/>
          <w:pgMar w:top="1100" w:right="420" w:bottom="280" w:left="820" w:header="720" w:footer="720" w:gutter="0"/>
          <w:cols w:space="720"/>
        </w:sectPr>
      </w:pPr>
    </w:p>
    <w:p w:rsidR="00875EFA" w:rsidRDefault="00875EFA">
      <w:pPr>
        <w:pStyle w:val="BodyText"/>
        <w:rPr>
          <w:b/>
          <w:sz w:val="2"/>
        </w:rPr>
      </w:pPr>
    </w:p>
    <w:tbl>
      <w:tblPr>
        <w:tblW w:w="0" w:type="auto"/>
        <w:tblInd w:w="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3514"/>
        <w:gridCol w:w="1277"/>
        <w:gridCol w:w="7230"/>
        <w:gridCol w:w="1843"/>
      </w:tblGrid>
      <w:tr w:rsidR="00875EFA">
        <w:trPr>
          <w:trHeight w:val="645"/>
        </w:trPr>
        <w:tc>
          <w:tcPr>
            <w:tcW w:w="852" w:type="dxa"/>
          </w:tcPr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69</w:t>
            </w:r>
          </w:p>
        </w:tc>
        <w:tc>
          <w:tcPr>
            <w:tcW w:w="3514" w:type="dxa"/>
          </w:tcPr>
          <w:p w:rsidR="00875EFA" w:rsidRDefault="00F06CC7">
            <w:pPr>
              <w:pStyle w:val="TableParagraph"/>
              <w:spacing w:line="322" w:lineRule="exact"/>
              <w:ind w:left="107" w:right="60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Kiểm tra tiêu chuẩn rèn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luyện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thân thể.</w:t>
            </w:r>
          </w:p>
        </w:tc>
        <w:tc>
          <w:tcPr>
            <w:tcW w:w="1277" w:type="dxa"/>
          </w:tcPr>
          <w:p w:rsidR="00875EFA" w:rsidRPr="005138D8" w:rsidRDefault="00F06CC7">
            <w:pPr>
              <w:pStyle w:val="TableParagraph"/>
              <w:spacing w:line="317" w:lineRule="exact"/>
              <w:ind w:left="480" w:right="466"/>
              <w:jc w:val="center"/>
              <w:rPr>
                <w:b/>
                <w:sz w:val="28"/>
              </w:rPr>
            </w:pPr>
            <w:r w:rsidRPr="005138D8">
              <w:rPr>
                <w:b/>
                <w:sz w:val="28"/>
              </w:rPr>
              <w:t>02</w:t>
            </w: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Biết cách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các nội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dung kiểm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tra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(do GVchọn);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  <w:tr w:rsidR="00875EFA">
        <w:trPr>
          <w:trHeight w:val="1932"/>
        </w:trPr>
        <w:tc>
          <w:tcPr>
            <w:tcW w:w="852" w:type="dxa"/>
          </w:tcPr>
          <w:p w:rsidR="00875EFA" w:rsidRDefault="00875EFA">
            <w:pPr>
              <w:pStyle w:val="TableParagraph"/>
              <w:rPr>
                <w:b/>
                <w:sz w:val="30"/>
              </w:rPr>
            </w:pPr>
          </w:p>
          <w:p w:rsidR="00875EFA" w:rsidRDefault="00875EFA">
            <w:pPr>
              <w:pStyle w:val="TableParagraph"/>
              <w:spacing w:before="10"/>
              <w:rPr>
                <w:b/>
                <w:sz w:val="39"/>
              </w:rPr>
            </w:pPr>
          </w:p>
          <w:p w:rsidR="00875EFA" w:rsidRDefault="00F06CC7">
            <w:pPr>
              <w:pStyle w:val="TableParagraph"/>
              <w:ind w:left="143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70</w:t>
            </w:r>
          </w:p>
        </w:tc>
        <w:tc>
          <w:tcPr>
            <w:tcW w:w="3514" w:type="dxa"/>
          </w:tcPr>
          <w:p w:rsidR="00875EFA" w:rsidRDefault="00875EFA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875EFA" w:rsidRDefault="00F06CC7">
            <w:pPr>
              <w:pStyle w:val="TableParagraph"/>
              <w:tabs>
                <w:tab w:val="left" w:pos="917"/>
                <w:tab w:val="left" w:pos="1445"/>
                <w:tab w:val="left" w:pos="2083"/>
                <w:tab w:val="left" w:pos="3016"/>
              </w:tabs>
              <w:ind w:left="107" w:right="9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Kiểm</w:t>
            </w:r>
            <w:r>
              <w:rPr>
                <w:b/>
                <w:i/>
                <w:sz w:val="28"/>
              </w:rPr>
              <w:tab/>
              <w:t>tra</w:t>
            </w:r>
            <w:r>
              <w:rPr>
                <w:b/>
                <w:i/>
                <w:sz w:val="28"/>
              </w:rPr>
              <w:tab/>
              <w:t>tiêu</w:t>
            </w:r>
            <w:r>
              <w:rPr>
                <w:b/>
                <w:i/>
                <w:sz w:val="28"/>
              </w:rPr>
              <w:tab/>
              <w:t>chuẩn</w:t>
            </w:r>
            <w:r>
              <w:rPr>
                <w:b/>
                <w:i/>
                <w:sz w:val="28"/>
              </w:rPr>
              <w:tab/>
            </w:r>
            <w:r>
              <w:rPr>
                <w:b/>
                <w:i/>
                <w:spacing w:val="-1"/>
                <w:sz w:val="28"/>
              </w:rPr>
              <w:t>rèn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luyện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thân thể.</w:t>
            </w:r>
          </w:p>
        </w:tc>
        <w:tc>
          <w:tcPr>
            <w:tcW w:w="1277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  <w:tc>
          <w:tcPr>
            <w:tcW w:w="7230" w:type="dxa"/>
          </w:tcPr>
          <w:p w:rsidR="00875EFA" w:rsidRDefault="00F06CC7">
            <w:pPr>
              <w:pStyle w:val="TableParagraph"/>
              <w:numPr>
                <w:ilvl w:val="0"/>
                <w:numId w:val="79"/>
              </w:numPr>
              <w:tabs>
                <w:tab w:val="left" w:pos="271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cách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nội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dung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kiểm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tra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(do GVchọn);</w:t>
            </w:r>
          </w:p>
          <w:p w:rsidR="00875EFA" w:rsidRDefault="00F06CC7">
            <w:pPr>
              <w:pStyle w:val="TableParagraph"/>
              <w:numPr>
                <w:ilvl w:val="0"/>
                <w:numId w:val="79"/>
              </w:numPr>
              <w:tabs>
                <w:tab w:val="left" w:pos="271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đúng các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nội dung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kiểm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tra (do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GVchọn);</w:t>
            </w:r>
          </w:p>
          <w:p w:rsidR="00875EFA" w:rsidRDefault="00F06CC7">
            <w:pPr>
              <w:pStyle w:val="TableParagraph"/>
              <w:numPr>
                <w:ilvl w:val="0"/>
                <w:numId w:val="79"/>
              </w:numPr>
              <w:tabs>
                <w:tab w:val="left" w:pos="271"/>
              </w:tabs>
              <w:rPr>
                <w:sz w:val="28"/>
              </w:rPr>
            </w:pPr>
            <w:r>
              <w:rPr>
                <w:sz w:val="28"/>
              </w:rPr>
              <w:t>Vận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dụng trong các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giờ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học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dục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hàng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ngày.</w:t>
            </w:r>
          </w:p>
          <w:p w:rsidR="00875EFA" w:rsidRDefault="00F06CC7">
            <w:pPr>
              <w:pStyle w:val="TableParagraph"/>
              <w:numPr>
                <w:ilvl w:val="0"/>
                <w:numId w:val="79"/>
              </w:numPr>
              <w:tabs>
                <w:tab w:val="left" w:pos="295"/>
              </w:tabs>
              <w:spacing w:before="2"/>
              <w:ind w:left="294" w:hanging="188"/>
              <w:rPr>
                <w:sz w:val="28"/>
              </w:rPr>
            </w:pPr>
            <w:r>
              <w:rPr>
                <w:sz w:val="28"/>
              </w:rPr>
              <w:t>Tự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giác,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tích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cực,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đoàn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kết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giúp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đỡ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bạn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trong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luyện.</w:t>
            </w:r>
          </w:p>
          <w:p w:rsidR="00875EFA" w:rsidRDefault="00F06CC7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khiển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tổ,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nhóm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nhận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xét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kết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quả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tập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luyện</w:t>
            </w:r>
          </w:p>
        </w:tc>
        <w:tc>
          <w:tcPr>
            <w:tcW w:w="1843" w:type="dxa"/>
          </w:tcPr>
          <w:p w:rsidR="00875EFA" w:rsidRDefault="00875EFA">
            <w:pPr>
              <w:pStyle w:val="TableParagraph"/>
              <w:rPr>
                <w:sz w:val="28"/>
              </w:rPr>
            </w:pPr>
          </w:p>
        </w:tc>
      </w:tr>
    </w:tbl>
    <w:p w:rsidR="00875EFA" w:rsidRDefault="00F06CC7">
      <w:pPr>
        <w:pStyle w:val="ListParagraph"/>
        <w:numPr>
          <w:ilvl w:val="0"/>
          <w:numId w:val="1"/>
        </w:numPr>
        <w:tabs>
          <w:tab w:val="left" w:pos="1348"/>
        </w:tabs>
        <w:spacing w:line="318" w:lineRule="exact"/>
        <w:ind w:left="1347" w:hanging="469"/>
        <w:rPr>
          <w:b/>
          <w:sz w:val="28"/>
        </w:rPr>
      </w:pPr>
      <w:r>
        <w:rPr>
          <w:b/>
          <w:sz w:val="28"/>
        </w:rPr>
        <w:t>Các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nội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dung khác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:</w:t>
      </w:r>
      <w:r w:rsidR="00B9708C">
        <w:rPr>
          <w:b/>
          <w:sz w:val="28"/>
          <w:lang w:val="en-US"/>
        </w:rPr>
        <w:t xml:space="preserve"> (Không)</w:t>
      </w:r>
    </w:p>
    <w:p w:rsidR="00875EFA" w:rsidRDefault="00F06CC7">
      <w:pPr>
        <w:pStyle w:val="BodyText"/>
        <w:spacing w:before="0" w:line="319" w:lineRule="exact"/>
        <w:ind w:left="879"/>
      </w:pPr>
      <w:r>
        <w:t>.......................................................................................................................................................................................................</w:t>
      </w:r>
    </w:p>
    <w:p w:rsidR="00875EFA" w:rsidRDefault="00F06CC7">
      <w:pPr>
        <w:pStyle w:val="BodyText"/>
        <w:spacing w:before="2"/>
        <w:ind w:left="879"/>
      </w:pPr>
      <w:r>
        <w:t>.......................................................................................................................................................................................................</w:t>
      </w:r>
    </w:p>
    <w:p w:rsidR="00AC57E1" w:rsidRDefault="00AC57E1">
      <w:pPr>
        <w:pStyle w:val="BodyText"/>
        <w:spacing w:before="2"/>
        <w:ind w:left="879"/>
      </w:pP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6804"/>
        <w:gridCol w:w="7088"/>
      </w:tblGrid>
      <w:tr w:rsidR="00AC57E1" w:rsidRPr="00C5157A" w:rsidTr="0052419C">
        <w:tc>
          <w:tcPr>
            <w:tcW w:w="6804" w:type="dxa"/>
          </w:tcPr>
          <w:p w:rsidR="00AC57E1" w:rsidRPr="00AC57E1" w:rsidRDefault="00AC57E1" w:rsidP="0052419C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C57E1" w:rsidRPr="00AC57E1" w:rsidRDefault="00AC57E1" w:rsidP="0052419C">
            <w:pPr>
              <w:jc w:val="center"/>
              <w:rPr>
                <w:b/>
                <w:bCs/>
                <w:sz w:val="28"/>
                <w:szCs w:val="28"/>
              </w:rPr>
            </w:pPr>
            <w:r w:rsidRPr="00AC57E1">
              <w:rPr>
                <w:b/>
                <w:bCs/>
                <w:sz w:val="28"/>
                <w:szCs w:val="28"/>
              </w:rPr>
              <w:t>TỔ TRƯỞNG</w:t>
            </w:r>
          </w:p>
          <w:p w:rsidR="00AC57E1" w:rsidRPr="00AC57E1" w:rsidRDefault="00AC57E1" w:rsidP="0052419C">
            <w:pPr>
              <w:jc w:val="center"/>
              <w:rPr>
                <w:i/>
                <w:iCs/>
                <w:sz w:val="28"/>
                <w:szCs w:val="28"/>
              </w:rPr>
            </w:pPr>
          </w:p>
          <w:p w:rsidR="00AC57E1" w:rsidRPr="00AC57E1" w:rsidRDefault="00AC57E1" w:rsidP="0052419C">
            <w:pPr>
              <w:jc w:val="center"/>
              <w:rPr>
                <w:i/>
                <w:iCs/>
                <w:sz w:val="28"/>
                <w:szCs w:val="28"/>
              </w:rPr>
            </w:pPr>
          </w:p>
          <w:p w:rsidR="00AC57E1" w:rsidRPr="00AC57E1" w:rsidRDefault="00AC57E1" w:rsidP="0052419C">
            <w:pPr>
              <w:jc w:val="center"/>
              <w:rPr>
                <w:i/>
                <w:iCs/>
                <w:sz w:val="28"/>
                <w:szCs w:val="28"/>
              </w:rPr>
            </w:pPr>
          </w:p>
          <w:p w:rsidR="00AC57E1" w:rsidRPr="00AC57E1" w:rsidRDefault="00AC57E1" w:rsidP="0052419C">
            <w:pPr>
              <w:jc w:val="center"/>
              <w:rPr>
                <w:i/>
                <w:iCs/>
                <w:sz w:val="28"/>
                <w:szCs w:val="28"/>
              </w:rPr>
            </w:pPr>
          </w:p>
          <w:p w:rsidR="00AC57E1" w:rsidRPr="00AC57E1" w:rsidRDefault="00AC57E1" w:rsidP="0052419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</w:rPr>
              <w:t>Trần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Thị Mai Điệp</w:t>
            </w:r>
          </w:p>
        </w:tc>
        <w:tc>
          <w:tcPr>
            <w:tcW w:w="7088" w:type="dxa"/>
          </w:tcPr>
          <w:p w:rsidR="00AC57E1" w:rsidRPr="00AC57E1" w:rsidRDefault="00AC57E1" w:rsidP="0052419C">
            <w:pPr>
              <w:jc w:val="center"/>
              <w:rPr>
                <w:bCs/>
                <w:i/>
                <w:sz w:val="28"/>
                <w:szCs w:val="28"/>
              </w:rPr>
            </w:pPr>
            <w:r w:rsidRPr="00AC57E1">
              <w:rPr>
                <w:bCs/>
                <w:i/>
                <w:sz w:val="28"/>
                <w:szCs w:val="28"/>
              </w:rPr>
              <w:t>Đông Triều, ngày 20 tháng 08  năm 2023</w:t>
            </w:r>
          </w:p>
          <w:p w:rsidR="00AC57E1" w:rsidRPr="00AC57E1" w:rsidRDefault="00AC57E1" w:rsidP="0052419C">
            <w:pPr>
              <w:jc w:val="center"/>
              <w:rPr>
                <w:b/>
                <w:bCs/>
                <w:sz w:val="28"/>
                <w:szCs w:val="28"/>
              </w:rPr>
            </w:pPr>
            <w:r w:rsidRPr="00AC57E1">
              <w:rPr>
                <w:b/>
                <w:bCs/>
                <w:sz w:val="28"/>
                <w:szCs w:val="28"/>
              </w:rPr>
              <w:t>KT.HIỆU TRƯỞNG</w:t>
            </w:r>
          </w:p>
          <w:p w:rsidR="00AC57E1" w:rsidRPr="00AC57E1" w:rsidRDefault="00AC57E1" w:rsidP="0052419C">
            <w:pPr>
              <w:jc w:val="center"/>
              <w:rPr>
                <w:b/>
                <w:bCs/>
                <w:sz w:val="28"/>
                <w:szCs w:val="28"/>
              </w:rPr>
            </w:pPr>
            <w:r w:rsidRPr="00AC57E1">
              <w:rPr>
                <w:b/>
                <w:bCs/>
                <w:sz w:val="28"/>
                <w:szCs w:val="28"/>
              </w:rPr>
              <w:t>PHÓ HIỆU TRƯỞNG</w:t>
            </w:r>
          </w:p>
          <w:p w:rsidR="00AC57E1" w:rsidRPr="00AC57E1" w:rsidRDefault="00263FA6" w:rsidP="0052419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(Đã duyệt</w:t>
            </w:r>
            <w:bookmarkStart w:id="0" w:name="_GoBack"/>
            <w:bookmarkEnd w:id="0"/>
            <w:r w:rsidR="00AC57E1" w:rsidRPr="00AC57E1">
              <w:rPr>
                <w:b/>
                <w:bCs/>
                <w:sz w:val="28"/>
                <w:szCs w:val="28"/>
              </w:rPr>
              <w:t>)</w:t>
            </w:r>
          </w:p>
          <w:p w:rsidR="00AC57E1" w:rsidRPr="00AC57E1" w:rsidRDefault="00AC57E1" w:rsidP="0052419C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C57E1" w:rsidRPr="00AC57E1" w:rsidRDefault="00AC57E1" w:rsidP="0052419C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C57E1" w:rsidRPr="00AC57E1" w:rsidRDefault="00AC57E1" w:rsidP="0052419C">
            <w:pPr>
              <w:jc w:val="center"/>
              <w:rPr>
                <w:b/>
                <w:bCs/>
                <w:sz w:val="28"/>
                <w:szCs w:val="28"/>
              </w:rPr>
            </w:pPr>
            <w:r w:rsidRPr="00AC57E1">
              <w:rPr>
                <w:b/>
                <w:bCs/>
                <w:sz w:val="28"/>
                <w:szCs w:val="28"/>
              </w:rPr>
              <w:t>Trần Thị Dung</w:t>
            </w:r>
          </w:p>
          <w:p w:rsidR="00AC57E1" w:rsidRPr="00AC57E1" w:rsidRDefault="00AC57E1" w:rsidP="0052419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AC57E1" w:rsidRDefault="00AC57E1">
      <w:pPr>
        <w:pStyle w:val="BodyText"/>
        <w:spacing w:before="2"/>
        <w:ind w:left="879"/>
      </w:pPr>
    </w:p>
    <w:p w:rsidR="00875EFA" w:rsidRDefault="00875EFA">
      <w:pPr>
        <w:pStyle w:val="BodyText"/>
        <w:spacing w:before="10"/>
      </w:pPr>
    </w:p>
    <w:sectPr w:rsidR="00875EFA">
      <w:pgSz w:w="16850" w:h="11910" w:orient="landscape"/>
      <w:pgMar w:top="1100" w:right="420" w:bottom="280" w:left="8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56CB" w:rsidRDefault="005656CB">
      <w:r>
        <w:separator/>
      </w:r>
    </w:p>
  </w:endnote>
  <w:endnote w:type="continuationSeparator" w:id="0">
    <w:p w:rsidR="005656CB" w:rsidRDefault="00565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56CB" w:rsidRDefault="005656CB">
      <w:r>
        <w:separator/>
      </w:r>
    </w:p>
  </w:footnote>
  <w:footnote w:type="continuationSeparator" w:id="0">
    <w:p w:rsidR="005656CB" w:rsidRDefault="005656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13A4B87"/>
    <w:multiLevelType w:val="multilevel"/>
    <w:tmpl w:val="813A4B87"/>
    <w:lvl w:ilvl="0">
      <w:numFmt w:val="bullet"/>
      <w:lvlText w:val="-"/>
      <w:lvlJc w:val="left"/>
      <w:pPr>
        <w:ind w:left="107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4" w:hanging="190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8" w:hanging="190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43" w:hanging="190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7" w:hanging="190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2" w:hanging="190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6" w:hanging="190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00" w:hanging="190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15" w:hanging="190"/>
      </w:pPr>
      <w:rPr>
        <w:rFonts w:hint="default"/>
        <w:lang w:eastAsia="en-US" w:bidi="ar-SA"/>
      </w:rPr>
    </w:lvl>
  </w:abstractNum>
  <w:abstractNum w:abstractNumId="1">
    <w:nsid w:val="845B5372"/>
    <w:multiLevelType w:val="multilevel"/>
    <w:tmpl w:val="845B5372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4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8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43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7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6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00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15" w:hanging="164"/>
      </w:pPr>
      <w:rPr>
        <w:rFonts w:hint="default"/>
        <w:lang w:eastAsia="en-US" w:bidi="ar-SA"/>
      </w:rPr>
    </w:lvl>
  </w:abstractNum>
  <w:abstractNum w:abstractNumId="2">
    <w:nsid w:val="8461FADE"/>
    <w:multiLevelType w:val="multilevel"/>
    <w:tmpl w:val="8461FADE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4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8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43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7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6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00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15" w:hanging="164"/>
      </w:pPr>
      <w:rPr>
        <w:rFonts w:hint="default"/>
        <w:lang w:eastAsia="en-US" w:bidi="ar-SA"/>
      </w:rPr>
    </w:lvl>
  </w:abstractNum>
  <w:abstractNum w:abstractNumId="3">
    <w:nsid w:val="8CAEB125"/>
    <w:multiLevelType w:val="multilevel"/>
    <w:tmpl w:val="8CAEB125"/>
    <w:lvl w:ilvl="0">
      <w:numFmt w:val="bullet"/>
      <w:lvlText w:val="-"/>
      <w:lvlJc w:val="left"/>
      <w:pPr>
        <w:ind w:left="44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4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8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43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7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6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00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15" w:hanging="164"/>
      </w:pPr>
      <w:rPr>
        <w:rFonts w:hint="default"/>
        <w:lang w:eastAsia="en-US" w:bidi="ar-SA"/>
      </w:rPr>
    </w:lvl>
  </w:abstractNum>
  <w:abstractNum w:abstractNumId="4">
    <w:nsid w:val="91995D4F"/>
    <w:multiLevelType w:val="multilevel"/>
    <w:tmpl w:val="91995D4F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4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8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43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7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6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00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15" w:hanging="164"/>
      </w:pPr>
      <w:rPr>
        <w:rFonts w:hint="default"/>
        <w:lang w:eastAsia="en-US" w:bidi="ar-SA"/>
      </w:rPr>
    </w:lvl>
  </w:abstractNum>
  <w:abstractNum w:abstractNumId="5">
    <w:nsid w:val="9239341B"/>
    <w:multiLevelType w:val="multilevel"/>
    <w:tmpl w:val="9239341B"/>
    <w:lvl w:ilvl="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602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924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247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569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89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214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536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859" w:hanging="164"/>
      </w:pPr>
      <w:rPr>
        <w:rFonts w:hint="default"/>
        <w:lang w:eastAsia="en-US" w:bidi="ar-SA"/>
      </w:rPr>
    </w:lvl>
  </w:abstractNum>
  <w:abstractNum w:abstractNumId="6">
    <w:nsid w:val="9288B902"/>
    <w:multiLevelType w:val="multilevel"/>
    <w:tmpl w:val="9288B902"/>
    <w:lvl w:ilvl="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976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672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369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065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76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458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5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51" w:hanging="164"/>
      </w:pPr>
      <w:rPr>
        <w:rFonts w:hint="default"/>
        <w:lang w:eastAsia="en-US" w:bidi="ar-SA"/>
      </w:rPr>
    </w:lvl>
  </w:abstractNum>
  <w:abstractNum w:abstractNumId="7">
    <w:nsid w:val="9C8AC8EF"/>
    <w:multiLevelType w:val="multilevel"/>
    <w:tmpl w:val="9C8AC8EF"/>
    <w:lvl w:ilvl="0">
      <w:numFmt w:val="bullet"/>
      <w:lvlText w:val="-"/>
      <w:lvlJc w:val="left"/>
      <w:pPr>
        <w:ind w:left="107" w:hanging="178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4" w:hanging="178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8" w:hanging="178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43" w:hanging="178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7" w:hanging="178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2" w:hanging="178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6" w:hanging="178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00" w:hanging="178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15" w:hanging="178"/>
      </w:pPr>
      <w:rPr>
        <w:rFonts w:hint="default"/>
        <w:lang w:eastAsia="en-US" w:bidi="ar-SA"/>
      </w:rPr>
    </w:lvl>
  </w:abstractNum>
  <w:abstractNum w:abstractNumId="8">
    <w:nsid w:val="A0C93552"/>
    <w:multiLevelType w:val="multilevel"/>
    <w:tmpl w:val="A0C93552"/>
    <w:lvl w:ilvl="0">
      <w:numFmt w:val="bullet"/>
      <w:lvlText w:val="-"/>
      <w:lvlJc w:val="left"/>
      <w:pPr>
        <w:ind w:left="16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69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81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93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005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717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429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41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53" w:hanging="164"/>
      </w:pPr>
      <w:rPr>
        <w:rFonts w:hint="default"/>
        <w:lang w:eastAsia="en-US" w:bidi="ar-SA"/>
      </w:rPr>
    </w:lvl>
  </w:abstractNum>
  <w:abstractNum w:abstractNumId="9">
    <w:nsid w:val="A0F05207"/>
    <w:multiLevelType w:val="multilevel"/>
    <w:tmpl w:val="A0F05207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2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4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6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48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0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8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796" w:hanging="164"/>
      </w:pPr>
      <w:rPr>
        <w:rFonts w:hint="default"/>
        <w:lang w:eastAsia="en-US" w:bidi="ar-SA"/>
      </w:rPr>
    </w:lvl>
  </w:abstractNum>
  <w:abstractNum w:abstractNumId="10">
    <w:nsid w:val="B0F1ACD9"/>
    <w:multiLevelType w:val="multilevel"/>
    <w:tmpl w:val="B0F1ACD9"/>
    <w:lvl w:ilvl="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976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672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369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065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76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458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5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51" w:hanging="164"/>
      </w:pPr>
      <w:rPr>
        <w:rFonts w:hint="default"/>
        <w:lang w:eastAsia="en-US" w:bidi="ar-SA"/>
      </w:rPr>
    </w:lvl>
  </w:abstractNum>
  <w:abstractNum w:abstractNumId="11">
    <w:nsid w:val="B23A94A9"/>
    <w:multiLevelType w:val="multilevel"/>
    <w:tmpl w:val="B23A94A9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2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4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6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48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0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8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796" w:hanging="164"/>
      </w:pPr>
      <w:rPr>
        <w:rFonts w:hint="default"/>
        <w:lang w:eastAsia="en-US" w:bidi="ar-SA"/>
      </w:rPr>
    </w:lvl>
  </w:abstractNum>
  <w:abstractNum w:abstractNumId="12">
    <w:nsid w:val="B53F3350"/>
    <w:multiLevelType w:val="multilevel"/>
    <w:tmpl w:val="B53F3350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2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4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6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48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0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8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796" w:hanging="164"/>
      </w:pPr>
      <w:rPr>
        <w:rFonts w:hint="default"/>
        <w:lang w:eastAsia="en-US" w:bidi="ar-SA"/>
      </w:rPr>
    </w:lvl>
  </w:abstractNum>
  <w:abstractNum w:abstractNumId="13">
    <w:nsid w:val="B5E306ED"/>
    <w:multiLevelType w:val="multilevel"/>
    <w:tmpl w:val="B5E306ED"/>
    <w:lvl w:ilvl="0">
      <w:numFmt w:val="bullet"/>
      <w:lvlText w:val="-"/>
      <w:lvlJc w:val="left"/>
      <w:pPr>
        <w:ind w:left="95" w:hanging="188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3" w:hanging="188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6" w:hanging="188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9" w:hanging="188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2" w:hanging="188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6" w:hanging="188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9" w:hanging="188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92" w:hanging="188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05" w:hanging="188"/>
      </w:pPr>
      <w:rPr>
        <w:rFonts w:hint="default"/>
        <w:lang w:eastAsia="en-US" w:bidi="ar-SA"/>
      </w:rPr>
    </w:lvl>
  </w:abstractNum>
  <w:abstractNum w:abstractNumId="14">
    <w:nsid w:val="B8CEF35B"/>
    <w:multiLevelType w:val="multilevel"/>
    <w:tmpl w:val="B8CEF35B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4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8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43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7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6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00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15" w:hanging="164"/>
      </w:pPr>
      <w:rPr>
        <w:rFonts w:hint="default"/>
        <w:lang w:eastAsia="en-US" w:bidi="ar-SA"/>
      </w:rPr>
    </w:lvl>
  </w:abstractNum>
  <w:abstractNum w:abstractNumId="15">
    <w:nsid w:val="BB64CFA9"/>
    <w:multiLevelType w:val="multilevel"/>
    <w:tmpl w:val="BB64CFA9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4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8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43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7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6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00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15" w:hanging="164"/>
      </w:pPr>
      <w:rPr>
        <w:rFonts w:hint="default"/>
        <w:lang w:eastAsia="en-US" w:bidi="ar-SA"/>
      </w:rPr>
    </w:lvl>
  </w:abstractNum>
  <w:abstractNum w:abstractNumId="16">
    <w:nsid w:val="BE923771"/>
    <w:multiLevelType w:val="multilevel"/>
    <w:tmpl w:val="BE923771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4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8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43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7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6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00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15" w:hanging="164"/>
      </w:pPr>
      <w:rPr>
        <w:rFonts w:hint="default"/>
        <w:lang w:eastAsia="en-US" w:bidi="ar-SA"/>
      </w:rPr>
    </w:lvl>
  </w:abstractNum>
  <w:abstractNum w:abstractNumId="17">
    <w:nsid w:val="BF205925"/>
    <w:multiLevelType w:val="multilevel"/>
    <w:tmpl w:val="BF205925"/>
    <w:lvl w:ilvl="0">
      <w:numFmt w:val="bullet"/>
      <w:lvlText w:val="-"/>
      <w:lvlJc w:val="left"/>
      <w:pPr>
        <w:ind w:left="107" w:hanging="188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440" w:hanging="188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780" w:hanging="188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121" w:hanging="188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461" w:hanging="188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802" w:hanging="188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142" w:hanging="188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482" w:hanging="188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823" w:hanging="188"/>
      </w:pPr>
      <w:rPr>
        <w:rFonts w:hint="default"/>
        <w:lang w:eastAsia="en-US" w:bidi="ar-SA"/>
      </w:rPr>
    </w:lvl>
  </w:abstractNum>
  <w:abstractNum w:abstractNumId="18">
    <w:nsid w:val="C0915F4F"/>
    <w:multiLevelType w:val="multilevel"/>
    <w:tmpl w:val="C0915F4F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2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4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6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48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0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8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796" w:hanging="164"/>
      </w:pPr>
      <w:rPr>
        <w:rFonts w:hint="default"/>
        <w:lang w:eastAsia="en-US" w:bidi="ar-SA"/>
      </w:rPr>
    </w:lvl>
  </w:abstractNum>
  <w:abstractNum w:abstractNumId="19">
    <w:nsid w:val="C4E0D24A"/>
    <w:multiLevelType w:val="multilevel"/>
    <w:tmpl w:val="C4E0D24A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2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4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6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48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0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8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796" w:hanging="164"/>
      </w:pPr>
      <w:rPr>
        <w:rFonts w:hint="default"/>
        <w:lang w:eastAsia="en-US" w:bidi="ar-SA"/>
      </w:rPr>
    </w:lvl>
  </w:abstractNum>
  <w:abstractNum w:abstractNumId="20">
    <w:nsid w:val="C8879AEF"/>
    <w:multiLevelType w:val="multilevel"/>
    <w:tmpl w:val="C8879AEF"/>
    <w:lvl w:ilvl="0">
      <w:numFmt w:val="bullet"/>
      <w:lvlText w:val="-"/>
      <w:lvlJc w:val="left"/>
      <w:pPr>
        <w:ind w:left="107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440" w:hanging="168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780" w:hanging="168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121" w:hanging="168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461" w:hanging="168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802" w:hanging="168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142" w:hanging="168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482" w:hanging="168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823" w:hanging="168"/>
      </w:pPr>
      <w:rPr>
        <w:rFonts w:hint="default"/>
        <w:lang w:eastAsia="en-US" w:bidi="ar-SA"/>
      </w:rPr>
    </w:lvl>
  </w:abstractNum>
  <w:abstractNum w:abstractNumId="21">
    <w:nsid w:val="CF092B84"/>
    <w:multiLevelType w:val="multilevel"/>
    <w:tmpl w:val="CF092B84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440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780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121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461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80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14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482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823" w:hanging="164"/>
      </w:pPr>
      <w:rPr>
        <w:rFonts w:hint="default"/>
        <w:lang w:eastAsia="en-US" w:bidi="ar-SA"/>
      </w:rPr>
    </w:lvl>
  </w:abstractNum>
  <w:abstractNum w:abstractNumId="22">
    <w:nsid w:val="D7D140E4"/>
    <w:multiLevelType w:val="multilevel"/>
    <w:tmpl w:val="D7D140E4"/>
    <w:lvl w:ilvl="0">
      <w:numFmt w:val="bullet"/>
      <w:lvlText w:val="-"/>
      <w:lvlJc w:val="left"/>
      <w:pPr>
        <w:ind w:left="107" w:hanging="178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2" w:hanging="178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4" w:hanging="178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6" w:hanging="178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48" w:hanging="178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0" w:hanging="178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2" w:hanging="178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84" w:hanging="178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796" w:hanging="178"/>
      </w:pPr>
      <w:rPr>
        <w:rFonts w:hint="default"/>
        <w:lang w:eastAsia="en-US" w:bidi="ar-SA"/>
      </w:rPr>
    </w:lvl>
  </w:abstractNum>
  <w:abstractNum w:abstractNumId="23">
    <w:nsid w:val="D7F9FE59"/>
    <w:multiLevelType w:val="multilevel"/>
    <w:tmpl w:val="D7F9FE59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440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780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121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461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80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14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482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823" w:hanging="164"/>
      </w:pPr>
      <w:rPr>
        <w:rFonts w:hint="default"/>
        <w:lang w:eastAsia="en-US" w:bidi="ar-SA"/>
      </w:rPr>
    </w:lvl>
  </w:abstractNum>
  <w:abstractNum w:abstractNumId="24">
    <w:nsid w:val="DAD3A854"/>
    <w:multiLevelType w:val="multilevel"/>
    <w:tmpl w:val="DAD3A854"/>
    <w:lvl w:ilvl="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974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668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362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056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750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444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38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32" w:hanging="164"/>
      </w:pPr>
      <w:rPr>
        <w:rFonts w:hint="default"/>
        <w:lang w:eastAsia="en-US" w:bidi="ar-SA"/>
      </w:rPr>
    </w:lvl>
  </w:abstractNum>
  <w:abstractNum w:abstractNumId="25">
    <w:nsid w:val="DCBA6B53"/>
    <w:multiLevelType w:val="multilevel"/>
    <w:tmpl w:val="DCBA6B53"/>
    <w:lvl w:ilvl="0">
      <w:numFmt w:val="bullet"/>
      <w:lvlText w:val="-"/>
      <w:lvlJc w:val="left"/>
      <w:pPr>
        <w:ind w:left="107" w:hanging="178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4" w:hanging="178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8" w:hanging="178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43" w:hanging="178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7" w:hanging="178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2" w:hanging="178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6" w:hanging="178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00" w:hanging="178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15" w:hanging="178"/>
      </w:pPr>
      <w:rPr>
        <w:rFonts w:hint="default"/>
        <w:lang w:eastAsia="en-US" w:bidi="ar-SA"/>
      </w:rPr>
    </w:lvl>
  </w:abstractNum>
  <w:abstractNum w:abstractNumId="26">
    <w:nsid w:val="E093A4B0"/>
    <w:multiLevelType w:val="multilevel"/>
    <w:tmpl w:val="E093A4B0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440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780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121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461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80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14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482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823" w:hanging="164"/>
      </w:pPr>
      <w:rPr>
        <w:rFonts w:hint="default"/>
        <w:lang w:eastAsia="en-US" w:bidi="ar-SA"/>
      </w:rPr>
    </w:lvl>
  </w:abstractNum>
  <w:abstractNum w:abstractNumId="27">
    <w:nsid w:val="E504947C"/>
    <w:multiLevelType w:val="multilevel"/>
    <w:tmpl w:val="E504947C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2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4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6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48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0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8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796" w:hanging="164"/>
      </w:pPr>
      <w:rPr>
        <w:rFonts w:hint="default"/>
        <w:lang w:eastAsia="en-US" w:bidi="ar-SA"/>
      </w:rPr>
    </w:lvl>
  </w:abstractNum>
  <w:abstractNum w:abstractNumId="28">
    <w:nsid w:val="F0E89278"/>
    <w:multiLevelType w:val="multilevel"/>
    <w:tmpl w:val="F0E89278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2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4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6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48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0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8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796" w:hanging="164"/>
      </w:pPr>
      <w:rPr>
        <w:rFonts w:hint="default"/>
        <w:lang w:eastAsia="en-US" w:bidi="ar-SA"/>
      </w:rPr>
    </w:lvl>
  </w:abstractNum>
  <w:abstractNum w:abstractNumId="29">
    <w:nsid w:val="F4B5D9F5"/>
    <w:multiLevelType w:val="multilevel"/>
    <w:tmpl w:val="F4B5D9F5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440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780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121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461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80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14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482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823" w:hanging="164"/>
      </w:pPr>
      <w:rPr>
        <w:rFonts w:hint="default"/>
        <w:lang w:eastAsia="en-US" w:bidi="ar-SA"/>
      </w:rPr>
    </w:lvl>
  </w:abstractNum>
  <w:abstractNum w:abstractNumId="30">
    <w:nsid w:val="F689643B"/>
    <w:multiLevelType w:val="multilevel"/>
    <w:tmpl w:val="F689643B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2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4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6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48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0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8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796" w:hanging="164"/>
      </w:pPr>
      <w:rPr>
        <w:rFonts w:hint="default"/>
        <w:lang w:eastAsia="en-US" w:bidi="ar-SA"/>
      </w:rPr>
    </w:lvl>
  </w:abstractNum>
  <w:abstractNum w:abstractNumId="31">
    <w:nsid w:val="F7735DC9"/>
    <w:multiLevelType w:val="multilevel"/>
    <w:tmpl w:val="F7735DC9"/>
    <w:lvl w:ilvl="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976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672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369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065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76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458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5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51" w:hanging="164"/>
      </w:pPr>
      <w:rPr>
        <w:rFonts w:hint="default"/>
        <w:lang w:eastAsia="en-US" w:bidi="ar-SA"/>
      </w:rPr>
    </w:lvl>
  </w:abstractNum>
  <w:abstractNum w:abstractNumId="32">
    <w:nsid w:val="FEC2EA36"/>
    <w:multiLevelType w:val="multilevel"/>
    <w:tmpl w:val="FEC2EA36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2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4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6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48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0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8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796" w:hanging="164"/>
      </w:pPr>
      <w:rPr>
        <w:rFonts w:hint="default"/>
        <w:lang w:eastAsia="en-US" w:bidi="ar-SA"/>
      </w:rPr>
    </w:lvl>
  </w:abstractNum>
  <w:abstractNum w:abstractNumId="33">
    <w:nsid w:val="0053208E"/>
    <w:multiLevelType w:val="multilevel"/>
    <w:tmpl w:val="0053208E"/>
    <w:lvl w:ilvl="0">
      <w:start w:val="1"/>
      <w:numFmt w:val="upperRoman"/>
      <w:lvlText w:val="%1."/>
      <w:lvlJc w:val="left"/>
      <w:pPr>
        <w:ind w:left="1129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eastAsia="en-US" w:bidi="ar-SA"/>
      </w:rPr>
    </w:lvl>
    <w:lvl w:ilvl="1">
      <w:start w:val="1"/>
      <w:numFmt w:val="decimal"/>
      <w:lvlText w:val="%2."/>
      <w:lvlJc w:val="left"/>
      <w:pPr>
        <w:ind w:left="1160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eastAsia="en-US" w:bidi="ar-SA"/>
      </w:rPr>
    </w:lvl>
    <w:lvl w:ilvl="2">
      <w:numFmt w:val="bullet"/>
      <w:lvlText w:val="•"/>
      <w:lvlJc w:val="left"/>
      <w:pPr>
        <w:ind w:left="2764" w:hanging="281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4369" w:hanging="281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5973" w:hanging="281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7578" w:hanging="281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9182" w:hanging="281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10787" w:hanging="281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12391" w:hanging="281"/>
      </w:pPr>
      <w:rPr>
        <w:rFonts w:hint="default"/>
        <w:lang w:eastAsia="en-US" w:bidi="ar-SA"/>
      </w:rPr>
    </w:lvl>
  </w:abstractNum>
  <w:abstractNum w:abstractNumId="34">
    <w:nsid w:val="0248C179"/>
    <w:multiLevelType w:val="multilevel"/>
    <w:tmpl w:val="0248C179"/>
    <w:lvl w:ilvl="0">
      <w:numFmt w:val="bullet"/>
      <w:lvlText w:val="-"/>
      <w:lvlJc w:val="left"/>
      <w:pPr>
        <w:ind w:left="95" w:hanging="192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3" w:hanging="192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6" w:hanging="192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9" w:hanging="192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2" w:hanging="192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6" w:hanging="192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9" w:hanging="192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92" w:hanging="192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05" w:hanging="192"/>
      </w:pPr>
      <w:rPr>
        <w:rFonts w:hint="default"/>
        <w:lang w:eastAsia="en-US" w:bidi="ar-SA"/>
      </w:rPr>
    </w:lvl>
  </w:abstractNum>
  <w:abstractNum w:abstractNumId="35">
    <w:nsid w:val="03A63A41"/>
    <w:multiLevelType w:val="multilevel"/>
    <w:tmpl w:val="03A63A41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2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4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6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48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0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8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796" w:hanging="164"/>
      </w:pPr>
      <w:rPr>
        <w:rFonts w:hint="default"/>
        <w:lang w:eastAsia="en-US" w:bidi="ar-SA"/>
      </w:rPr>
    </w:lvl>
  </w:abstractNum>
  <w:abstractNum w:abstractNumId="36">
    <w:nsid w:val="03D62ECE"/>
    <w:multiLevelType w:val="multilevel"/>
    <w:tmpl w:val="03D62ECE"/>
    <w:lvl w:ilvl="0">
      <w:numFmt w:val="bullet"/>
      <w:lvlText w:val="-"/>
      <w:lvlJc w:val="left"/>
      <w:pPr>
        <w:ind w:left="107" w:hanging="358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440" w:hanging="358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780" w:hanging="358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121" w:hanging="358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461" w:hanging="358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802" w:hanging="358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142" w:hanging="358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482" w:hanging="358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823" w:hanging="358"/>
      </w:pPr>
      <w:rPr>
        <w:rFonts w:hint="default"/>
        <w:lang w:eastAsia="en-US" w:bidi="ar-SA"/>
      </w:rPr>
    </w:lvl>
  </w:abstractNum>
  <w:abstractNum w:abstractNumId="37">
    <w:nsid w:val="0709FD3E"/>
    <w:multiLevelType w:val="multilevel"/>
    <w:tmpl w:val="0709FD3E"/>
    <w:lvl w:ilvl="0">
      <w:numFmt w:val="bullet"/>
      <w:lvlText w:val="-"/>
      <w:lvlJc w:val="left"/>
      <w:pPr>
        <w:ind w:left="107" w:hanging="178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2" w:hanging="178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4" w:hanging="178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6" w:hanging="178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48" w:hanging="178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0" w:hanging="178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2" w:hanging="178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84" w:hanging="178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796" w:hanging="178"/>
      </w:pPr>
      <w:rPr>
        <w:rFonts w:hint="default"/>
        <w:lang w:eastAsia="en-US" w:bidi="ar-SA"/>
      </w:rPr>
    </w:lvl>
  </w:abstractNum>
  <w:abstractNum w:abstractNumId="38">
    <w:nsid w:val="0CEF100B"/>
    <w:multiLevelType w:val="multilevel"/>
    <w:tmpl w:val="0CEF100B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2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4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6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48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0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8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796" w:hanging="164"/>
      </w:pPr>
      <w:rPr>
        <w:rFonts w:hint="default"/>
        <w:lang w:eastAsia="en-US" w:bidi="ar-SA"/>
      </w:rPr>
    </w:lvl>
  </w:abstractNum>
  <w:abstractNum w:abstractNumId="39">
    <w:nsid w:val="0E640482"/>
    <w:multiLevelType w:val="multilevel"/>
    <w:tmpl w:val="0E640482"/>
    <w:lvl w:ilvl="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976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672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369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065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76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458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5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51" w:hanging="164"/>
      </w:pPr>
      <w:rPr>
        <w:rFonts w:hint="default"/>
        <w:lang w:eastAsia="en-US" w:bidi="ar-SA"/>
      </w:rPr>
    </w:lvl>
  </w:abstractNum>
  <w:abstractNum w:abstractNumId="40">
    <w:nsid w:val="0F9F9CCA"/>
    <w:multiLevelType w:val="multilevel"/>
    <w:tmpl w:val="0F9F9CCA"/>
    <w:lvl w:ilvl="0">
      <w:numFmt w:val="bullet"/>
      <w:lvlText w:val="-"/>
      <w:lvlJc w:val="left"/>
      <w:pPr>
        <w:ind w:left="82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1460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2100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740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380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020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660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300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940" w:hanging="164"/>
      </w:pPr>
      <w:rPr>
        <w:rFonts w:hint="default"/>
        <w:lang w:eastAsia="en-US" w:bidi="ar-SA"/>
      </w:rPr>
    </w:lvl>
  </w:abstractNum>
  <w:abstractNum w:abstractNumId="41">
    <w:nsid w:val="12EADF99"/>
    <w:multiLevelType w:val="multilevel"/>
    <w:tmpl w:val="12EADF99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2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4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6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48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0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8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796" w:hanging="164"/>
      </w:pPr>
      <w:rPr>
        <w:rFonts w:hint="default"/>
        <w:lang w:eastAsia="en-US" w:bidi="ar-SA"/>
      </w:rPr>
    </w:lvl>
  </w:abstractNum>
  <w:abstractNum w:abstractNumId="42">
    <w:nsid w:val="18F74015"/>
    <w:multiLevelType w:val="multilevel"/>
    <w:tmpl w:val="18F74015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2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4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6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48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0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8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796" w:hanging="164"/>
      </w:pPr>
      <w:rPr>
        <w:rFonts w:hint="default"/>
        <w:lang w:eastAsia="en-US" w:bidi="ar-SA"/>
      </w:rPr>
    </w:lvl>
  </w:abstractNum>
  <w:abstractNum w:abstractNumId="43">
    <w:nsid w:val="1ACDE60F"/>
    <w:multiLevelType w:val="multilevel"/>
    <w:tmpl w:val="1ACDE60F"/>
    <w:lvl w:ilvl="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976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672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369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065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76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458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5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51" w:hanging="164"/>
      </w:pPr>
      <w:rPr>
        <w:rFonts w:hint="default"/>
        <w:lang w:eastAsia="en-US" w:bidi="ar-SA"/>
      </w:rPr>
    </w:lvl>
  </w:abstractNum>
  <w:abstractNum w:abstractNumId="44">
    <w:nsid w:val="1C257C7B"/>
    <w:multiLevelType w:val="multilevel"/>
    <w:tmpl w:val="1C257C7B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2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4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6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48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0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8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796" w:hanging="164"/>
      </w:pPr>
      <w:rPr>
        <w:rFonts w:hint="default"/>
        <w:lang w:eastAsia="en-US" w:bidi="ar-SA"/>
      </w:rPr>
    </w:lvl>
  </w:abstractNum>
  <w:abstractNum w:abstractNumId="45">
    <w:nsid w:val="23E97754"/>
    <w:multiLevelType w:val="multilevel"/>
    <w:tmpl w:val="23E97754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2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4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6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48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0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8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796" w:hanging="164"/>
      </w:pPr>
      <w:rPr>
        <w:rFonts w:hint="default"/>
        <w:lang w:eastAsia="en-US" w:bidi="ar-SA"/>
      </w:rPr>
    </w:lvl>
  </w:abstractNum>
  <w:abstractNum w:abstractNumId="46">
    <w:nsid w:val="243FCF68"/>
    <w:multiLevelType w:val="multilevel"/>
    <w:tmpl w:val="243FCF68"/>
    <w:lvl w:ilvl="0">
      <w:numFmt w:val="bullet"/>
      <w:lvlText w:val="-"/>
      <w:lvlJc w:val="left"/>
      <w:pPr>
        <w:ind w:left="107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4" w:hanging="190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8" w:hanging="190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43" w:hanging="190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7" w:hanging="190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2" w:hanging="190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6" w:hanging="190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00" w:hanging="190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15" w:hanging="190"/>
      </w:pPr>
      <w:rPr>
        <w:rFonts w:hint="default"/>
        <w:lang w:eastAsia="en-US" w:bidi="ar-SA"/>
      </w:rPr>
    </w:lvl>
  </w:abstractNum>
  <w:abstractNum w:abstractNumId="47">
    <w:nsid w:val="2470EC97"/>
    <w:multiLevelType w:val="multilevel"/>
    <w:tmpl w:val="2470EC97"/>
    <w:lvl w:ilvl="0">
      <w:numFmt w:val="bullet"/>
      <w:lvlText w:val="-"/>
      <w:lvlJc w:val="left"/>
      <w:pPr>
        <w:ind w:left="107" w:hanging="178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4" w:hanging="178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8" w:hanging="178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43" w:hanging="178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7" w:hanging="178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2" w:hanging="178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6" w:hanging="178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00" w:hanging="178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15" w:hanging="178"/>
      </w:pPr>
      <w:rPr>
        <w:rFonts w:hint="default"/>
        <w:lang w:eastAsia="en-US" w:bidi="ar-SA"/>
      </w:rPr>
    </w:lvl>
  </w:abstractNum>
  <w:abstractNum w:abstractNumId="48">
    <w:nsid w:val="25B654F3"/>
    <w:multiLevelType w:val="multilevel"/>
    <w:tmpl w:val="25B654F3"/>
    <w:lvl w:ilvl="0">
      <w:numFmt w:val="bullet"/>
      <w:lvlText w:val="-"/>
      <w:lvlJc w:val="left"/>
      <w:pPr>
        <w:ind w:left="25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957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654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351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048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746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443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40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37" w:hanging="164"/>
      </w:pPr>
      <w:rPr>
        <w:rFonts w:hint="default"/>
        <w:lang w:eastAsia="en-US" w:bidi="ar-SA"/>
      </w:rPr>
    </w:lvl>
  </w:abstractNum>
  <w:abstractNum w:abstractNumId="49">
    <w:nsid w:val="2A8F537B"/>
    <w:multiLevelType w:val="multilevel"/>
    <w:tmpl w:val="2A8F537B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4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8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43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7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6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00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15" w:hanging="164"/>
      </w:pPr>
      <w:rPr>
        <w:rFonts w:hint="default"/>
        <w:lang w:eastAsia="en-US" w:bidi="ar-SA"/>
      </w:rPr>
    </w:lvl>
  </w:abstractNum>
  <w:abstractNum w:abstractNumId="50">
    <w:nsid w:val="30A0AC00"/>
    <w:multiLevelType w:val="multilevel"/>
    <w:tmpl w:val="30A0AC00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2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4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6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48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0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8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796" w:hanging="164"/>
      </w:pPr>
      <w:rPr>
        <w:rFonts w:hint="default"/>
        <w:lang w:eastAsia="en-US" w:bidi="ar-SA"/>
      </w:rPr>
    </w:lvl>
  </w:abstractNum>
  <w:abstractNum w:abstractNumId="51">
    <w:nsid w:val="30FC5B15"/>
    <w:multiLevelType w:val="multilevel"/>
    <w:tmpl w:val="30FC5B15"/>
    <w:lvl w:ilvl="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976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672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369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065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76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458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5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51" w:hanging="164"/>
      </w:pPr>
      <w:rPr>
        <w:rFonts w:hint="default"/>
        <w:lang w:eastAsia="en-US" w:bidi="ar-SA"/>
      </w:rPr>
    </w:lvl>
  </w:abstractNum>
  <w:abstractNum w:abstractNumId="52">
    <w:nsid w:val="322D85CA"/>
    <w:multiLevelType w:val="multilevel"/>
    <w:tmpl w:val="322D85CA"/>
    <w:lvl w:ilvl="0">
      <w:numFmt w:val="bullet"/>
      <w:lvlText w:val="-"/>
      <w:lvlJc w:val="left"/>
      <w:pPr>
        <w:ind w:left="119" w:hanging="178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31" w:hanging="178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42" w:hanging="178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53" w:hanging="178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64" w:hanging="178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6" w:hanging="178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7" w:hanging="178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98" w:hanging="178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09" w:hanging="178"/>
      </w:pPr>
      <w:rPr>
        <w:rFonts w:hint="default"/>
        <w:lang w:eastAsia="en-US" w:bidi="ar-SA"/>
      </w:rPr>
    </w:lvl>
  </w:abstractNum>
  <w:abstractNum w:abstractNumId="53">
    <w:nsid w:val="32A7AF2D"/>
    <w:multiLevelType w:val="multilevel"/>
    <w:tmpl w:val="32A7AF2D"/>
    <w:lvl w:ilvl="0">
      <w:numFmt w:val="bullet"/>
      <w:lvlText w:val="-"/>
      <w:lvlJc w:val="left"/>
      <w:pPr>
        <w:ind w:left="107" w:hanging="178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2" w:hanging="178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4" w:hanging="178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6" w:hanging="178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48" w:hanging="178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0" w:hanging="178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2" w:hanging="178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84" w:hanging="178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796" w:hanging="178"/>
      </w:pPr>
      <w:rPr>
        <w:rFonts w:hint="default"/>
        <w:lang w:eastAsia="en-US" w:bidi="ar-SA"/>
      </w:rPr>
    </w:lvl>
  </w:abstractNum>
  <w:abstractNum w:abstractNumId="54">
    <w:nsid w:val="35E83B33"/>
    <w:multiLevelType w:val="multilevel"/>
    <w:tmpl w:val="35E83B33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2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4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6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48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0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8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796" w:hanging="164"/>
      </w:pPr>
      <w:rPr>
        <w:rFonts w:hint="default"/>
        <w:lang w:eastAsia="en-US" w:bidi="ar-SA"/>
      </w:rPr>
    </w:lvl>
  </w:abstractNum>
  <w:abstractNum w:abstractNumId="55">
    <w:nsid w:val="39A0D9AC"/>
    <w:multiLevelType w:val="multilevel"/>
    <w:tmpl w:val="39A0D9AC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4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8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43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7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6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00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15" w:hanging="164"/>
      </w:pPr>
      <w:rPr>
        <w:rFonts w:hint="default"/>
        <w:lang w:eastAsia="en-US" w:bidi="ar-SA"/>
      </w:rPr>
    </w:lvl>
  </w:abstractNum>
  <w:abstractNum w:abstractNumId="56">
    <w:nsid w:val="3B8127DF"/>
    <w:multiLevelType w:val="multilevel"/>
    <w:tmpl w:val="3B8127DF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2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4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6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48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0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8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796" w:hanging="164"/>
      </w:pPr>
      <w:rPr>
        <w:rFonts w:hint="default"/>
        <w:lang w:eastAsia="en-US" w:bidi="ar-SA"/>
      </w:rPr>
    </w:lvl>
  </w:abstractNum>
  <w:abstractNum w:abstractNumId="57">
    <w:nsid w:val="40B249F9"/>
    <w:multiLevelType w:val="multilevel"/>
    <w:tmpl w:val="40B249F9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2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4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6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48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0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8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796" w:hanging="164"/>
      </w:pPr>
      <w:rPr>
        <w:rFonts w:hint="default"/>
        <w:lang w:eastAsia="en-US" w:bidi="ar-SA"/>
      </w:rPr>
    </w:lvl>
  </w:abstractNum>
  <w:abstractNum w:abstractNumId="58">
    <w:nsid w:val="46A08BB8"/>
    <w:multiLevelType w:val="multilevel"/>
    <w:tmpl w:val="46A08BB8"/>
    <w:lvl w:ilvl="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976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672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369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065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76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458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5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51" w:hanging="164"/>
      </w:pPr>
      <w:rPr>
        <w:rFonts w:hint="default"/>
        <w:lang w:eastAsia="en-US" w:bidi="ar-SA"/>
      </w:rPr>
    </w:lvl>
  </w:abstractNum>
  <w:abstractNum w:abstractNumId="59">
    <w:nsid w:val="4C1BAE26"/>
    <w:multiLevelType w:val="multilevel"/>
    <w:tmpl w:val="4C1BAE26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440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780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121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461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80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14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482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823" w:hanging="164"/>
      </w:pPr>
      <w:rPr>
        <w:rFonts w:hint="default"/>
        <w:lang w:eastAsia="en-US" w:bidi="ar-SA"/>
      </w:rPr>
    </w:lvl>
  </w:abstractNum>
  <w:abstractNum w:abstractNumId="60">
    <w:nsid w:val="4C3D7A74"/>
    <w:multiLevelType w:val="multilevel"/>
    <w:tmpl w:val="4C3D7A74"/>
    <w:lvl w:ilvl="0">
      <w:numFmt w:val="bullet"/>
      <w:lvlText w:val="-"/>
      <w:lvlJc w:val="left"/>
      <w:pPr>
        <w:ind w:left="119" w:hanging="178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31" w:hanging="178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42" w:hanging="178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53" w:hanging="178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64" w:hanging="178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6" w:hanging="178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7" w:hanging="178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98" w:hanging="178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09" w:hanging="178"/>
      </w:pPr>
      <w:rPr>
        <w:rFonts w:hint="default"/>
        <w:lang w:eastAsia="en-US" w:bidi="ar-SA"/>
      </w:rPr>
    </w:lvl>
  </w:abstractNum>
  <w:abstractNum w:abstractNumId="61">
    <w:nsid w:val="4D4DC07F"/>
    <w:multiLevelType w:val="multilevel"/>
    <w:tmpl w:val="4D4DC07F"/>
    <w:lvl w:ilvl="0">
      <w:numFmt w:val="bullet"/>
      <w:lvlText w:val="-"/>
      <w:lvlJc w:val="left"/>
      <w:pPr>
        <w:ind w:left="340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1030" w:hanging="233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720" w:hanging="233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411" w:hanging="233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101" w:hanging="233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792" w:hanging="233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482" w:hanging="233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72" w:hanging="233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63" w:hanging="233"/>
      </w:pPr>
      <w:rPr>
        <w:rFonts w:hint="default"/>
        <w:lang w:eastAsia="en-US" w:bidi="ar-SA"/>
      </w:rPr>
    </w:lvl>
  </w:abstractNum>
  <w:abstractNum w:abstractNumId="62">
    <w:nsid w:val="4D94DA66"/>
    <w:multiLevelType w:val="multilevel"/>
    <w:tmpl w:val="4D94DA66"/>
    <w:lvl w:ilvl="0">
      <w:numFmt w:val="bullet"/>
      <w:lvlText w:val="-"/>
      <w:lvlJc w:val="left"/>
      <w:pPr>
        <w:ind w:left="107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4" w:hanging="216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8" w:hanging="216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43" w:hanging="216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7" w:hanging="216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2" w:hanging="216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6" w:hanging="216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00" w:hanging="216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15" w:hanging="216"/>
      </w:pPr>
      <w:rPr>
        <w:rFonts w:hint="default"/>
        <w:lang w:eastAsia="en-US" w:bidi="ar-SA"/>
      </w:rPr>
    </w:lvl>
  </w:abstractNum>
  <w:abstractNum w:abstractNumId="63">
    <w:nsid w:val="58765686"/>
    <w:multiLevelType w:val="multilevel"/>
    <w:tmpl w:val="58765686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440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780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121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461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80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14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482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823" w:hanging="164"/>
      </w:pPr>
      <w:rPr>
        <w:rFonts w:hint="default"/>
        <w:lang w:eastAsia="en-US" w:bidi="ar-SA"/>
      </w:rPr>
    </w:lvl>
  </w:abstractNum>
  <w:abstractNum w:abstractNumId="64">
    <w:nsid w:val="59ADCABA"/>
    <w:multiLevelType w:val="multilevel"/>
    <w:tmpl w:val="59ADCABA"/>
    <w:lvl w:ilvl="0">
      <w:numFmt w:val="bullet"/>
      <w:lvlText w:val="-"/>
      <w:lvlJc w:val="left"/>
      <w:pPr>
        <w:ind w:left="9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3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6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9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2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6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9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92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05" w:hanging="164"/>
      </w:pPr>
      <w:rPr>
        <w:rFonts w:hint="default"/>
        <w:lang w:eastAsia="en-US" w:bidi="ar-SA"/>
      </w:rPr>
    </w:lvl>
  </w:abstractNum>
  <w:abstractNum w:abstractNumId="65">
    <w:nsid w:val="5A241D34"/>
    <w:multiLevelType w:val="multilevel"/>
    <w:tmpl w:val="5A241D34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4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8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43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7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6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00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15" w:hanging="164"/>
      </w:pPr>
      <w:rPr>
        <w:rFonts w:hint="default"/>
        <w:lang w:eastAsia="en-US" w:bidi="ar-SA"/>
      </w:rPr>
    </w:lvl>
  </w:abstractNum>
  <w:abstractNum w:abstractNumId="66">
    <w:nsid w:val="5E29AB5A"/>
    <w:multiLevelType w:val="multilevel"/>
    <w:tmpl w:val="5E29AB5A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4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8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43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7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6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00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15" w:hanging="164"/>
      </w:pPr>
      <w:rPr>
        <w:rFonts w:hint="default"/>
        <w:lang w:eastAsia="en-US" w:bidi="ar-SA"/>
      </w:rPr>
    </w:lvl>
  </w:abstractNum>
  <w:abstractNum w:abstractNumId="67">
    <w:nsid w:val="5FFFB1A7"/>
    <w:multiLevelType w:val="multilevel"/>
    <w:tmpl w:val="5FFFB1A7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4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8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43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7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6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00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15" w:hanging="164"/>
      </w:pPr>
      <w:rPr>
        <w:rFonts w:hint="default"/>
        <w:lang w:eastAsia="en-US" w:bidi="ar-SA"/>
      </w:rPr>
    </w:lvl>
  </w:abstractNum>
  <w:abstractNum w:abstractNumId="68">
    <w:nsid w:val="60382F6E"/>
    <w:multiLevelType w:val="multilevel"/>
    <w:tmpl w:val="60382F6E"/>
    <w:lvl w:ilvl="0">
      <w:numFmt w:val="bullet"/>
      <w:lvlText w:val="-"/>
      <w:lvlJc w:val="left"/>
      <w:pPr>
        <w:ind w:left="107" w:hanging="178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4" w:hanging="178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8" w:hanging="178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43" w:hanging="178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7" w:hanging="178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2" w:hanging="178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6" w:hanging="178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00" w:hanging="178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15" w:hanging="178"/>
      </w:pPr>
      <w:rPr>
        <w:rFonts w:hint="default"/>
        <w:lang w:eastAsia="en-US" w:bidi="ar-SA"/>
      </w:rPr>
    </w:lvl>
  </w:abstractNum>
  <w:abstractNum w:abstractNumId="69">
    <w:nsid w:val="629F7852"/>
    <w:multiLevelType w:val="multilevel"/>
    <w:tmpl w:val="629F7852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4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8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43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7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6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00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15" w:hanging="164"/>
      </w:pPr>
      <w:rPr>
        <w:rFonts w:hint="default"/>
        <w:lang w:eastAsia="en-US" w:bidi="ar-SA"/>
      </w:rPr>
    </w:lvl>
  </w:abstractNum>
  <w:abstractNum w:abstractNumId="70">
    <w:nsid w:val="65CD0074"/>
    <w:multiLevelType w:val="multilevel"/>
    <w:tmpl w:val="65CD0074"/>
    <w:lvl w:ilvl="0">
      <w:numFmt w:val="bullet"/>
      <w:lvlText w:val="-"/>
      <w:lvlJc w:val="left"/>
      <w:pPr>
        <w:ind w:left="119" w:hanging="178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31" w:hanging="178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42" w:hanging="178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53" w:hanging="178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64" w:hanging="178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6" w:hanging="178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7" w:hanging="178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98" w:hanging="178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09" w:hanging="178"/>
      </w:pPr>
      <w:rPr>
        <w:rFonts w:hint="default"/>
        <w:lang w:eastAsia="en-US" w:bidi="ar-SA"/>
      </w:rPr>
    </w:lvl>
  </w:abstractNum>
  <w:abstractNum w:abstractNumId="71">
    <w:nsid w:val="700FDCEF"/>
    <w:multiLevelType w:val="multilevel"/>
    <w:tmpl w:val="700FDCEF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2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4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36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48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60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72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08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796" w:hanging="164"/>
      </w:pPr>
      <w:rPr>
        <w:rFonts w:hint="default"/>
        <w:lang w:eastAsia="en-US" w:bidi="ar-SA"/>
      </w:rPr>
    </w:lvl>
  </w:abstractNum>
  <w:abstractNum w:abstractNumId="72">
    <w:nsid w:val="72183CF9"/>
    <w:multiLevelType w:val="multilevel"/>
    <w:tmpl w:val="72183CF9"/>
    <w:lvl w:ilvl="0">
      <w:numFmt w:val="bullet"/>
      <w:lvlText w:val="-"/>
      <w:lvlJc w:val="left"/>
      <w:pPr>
        <w:ind w:left="107" w:hanging="329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440" w:hanging="329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780" w:hanging="329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121" w:hanging="329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461" w:hanging="329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802" w:hanging="329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2142" w:hanging="329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2482" w:hanging="329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823" w:hanging="329"/>
      </w:pPr>
      <w:rPr>
        <w:rFonts w:hint="default"/>
        <w:lang w:eastAsia="en-US" w:bidi="ar-SA"/>
      </w:rPr>
    </w:lvl>
  </w:abstractNum>
  <w:abstractNum w:abstractNumId="73">
    <w:nsid w:val="74C28B35"/>
    <w:multiLevelType w:val="multilevel"/>
    <w:tmpl w:val="74C28B35"/>
    <w:lvl w:ilvl="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976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672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369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065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76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458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5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51" w:hanging="164"/>
      </w:pPr>
      <w:rPr>
        <w:rFonts w:hint="default"/>
        <w:lang w:eastAsia="en-US" w:bidi="ar-SA"/>
      </w:rPr>
    </w:lvl>
  </w:abstractNum>
  <w:abstractNum w:abstractNumId="74">
    <w:nsid w:val="77633216"/>
    <w:multiLevelType w:val="multilevel"/>
    <w:tmpl w:val="77633216"/>
    <w:lvl w:ilvl="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974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668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362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056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750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444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38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32" w:hanging="164"/>
      </w:pPr>
      <w:rPr>
        <w:rFonts w:hint="default"/>
        <w:lang w:eastAsia="en-US" w:bidi="ar-SA"/>
      </w:rPr>
    </w:lvl>
  </w:abstractNum>
  <w:abstractNum w:abstractNumId="75">
    <w:nsid w:val="77ECEA79"/>
    <w:multiLevelType w:val="multilevel"/>
    <w:tmpl w:val="77ECEA79"/>
    <w:lvl w:ilvl="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976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672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369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065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76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458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5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51" w:hanging="164"/>
      </w:pPr>
      <w:rPr>
        <w:rFonts w:hint="default"/>
        <w:lang w:eastAsia="en-US" w:bidi="ar-SA"/>
      </w:rPr>
    </w:lvl>
  </w:abstractNum>
  <w:abstractNum w:abstractNumId="76">
    <w:nsid w:val="79AA4FA4"/>
    <w:multiLevelType w:val="multilevel"/>
    <w:tmpl w:val="79AA4FA4"/>
    <w:lvl w:ilvl="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4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8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43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7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6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00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15" w:hanging="164"/>
      </w:pPr>
      <w:rPr>
        <w:rFonts w:hint="default"/>
        <w:lang w:eastAsia="en-US" w:bidi="ar-SA"/>
      </w:rPr>
    </w:lvl>
  </w:abstractNum>
  <w:abstractNum w:abstractNumId="77">
    <w:nsid w:val="7C246926"/>
    <w:multiLevelType w:val="multilevel"/>
    <w:tmpl w:val="7C246926"/>
    <w:lvl w:ilvl="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976" w:hanging="164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672" w:hanging="164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369" w:hanging="164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065" w:hanging="164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762" w:hanging="164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458" w:hanging="164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54" w:hanging="164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51" w:hanging="164"/>
      </w:pPr>
      <w:rPr>
        <w:rFonts w:hint="default"/>
        <w:lang w:eastAsia="en-US" w:bidi="ar-SA"/>
      </w:rPr>
    </w:lvl>
  </w:abstractNum>
  <w:abstractNum w:abstractNumId="78">
    <w:nsid w:val="7DEC2089"/>
    <w:multiLevelType w:val="multilevel"/>
    <w:tmpl w:val="7DEC2089"/>
    <w:lvl w:ilvl="0">
      <w:numFmt w:val="bullet"/>
      <w:lvlText w:val="-"/>
      <w:lvlJc w:val="left"/>
      <w:pPr>
        <w:ind w:left="107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•"/>
      <w:lvlJc w:val="left"/>
      <w:pPr>
        <w:ind w:left="814" w:hanging="190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1528" w:hanging="190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243" w:hanging="190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57" w:hanging="190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672" w:hanging="190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4386" w:hanging="190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100" w:hanging="190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5815" w:hanging="190"/>
      </w:pPr>
      <w:rPr>
        <w:rFonts w:hint="default"/>
        <w:lang w:eastAsia="en-US" w:bidi="ar-SA"/>
      </w:rPr>
    </w:lvl>
  </w:abstractNum>
  <w:num w:numId="1">
    <w:abstractNumId w:val="33"/>
  </w:num>
  <w:num w:numId="2">
    <w:abstractNumId w:val="21"/>
  </w:num>
  <w:num w:numId="3">
    <w:abstractNumId w:val="64"/>
  </w:num>
  <w:num w:numId="4">
    <w:abstractNumId w:val="17"/>
  </w:num>
  <w:num w:numId="5">
    <w:abstractNumId w:val="13"/>
  </w:num>
  <w:num w:numId="6">
    <w:abstractNumId w:val="36"/>
  </w:num>
  <w:num w:numId="7">
    <w:abstractNumId w:val="48"/>
  </w:num>
  <w:num w:numId="8">
    <w:abstractNumId w:val="72"/>
  </w:num>
  <w:num w:numId="9">
    <w:abstractNumId w:val="34"/>
  </w:num>
  <w:num w:numId="10">
    <w:abstractNumId w:val="5"/>
  </w:num>
  <w:num w:numId="11">
    <w:abstractNumId w:val="49"/>
  </w:num>
  <w:num w:numId="12">
    <w:abstractNumId w:val="65"/>
  </w:num>
  <w:num w:numId="13">
    <w:abstractNumId w:val="20"/>
  </w:num>
  <w:num w:numId="14">
    <w:abstractNumId w:val="61"/>
  </w:num>
  <w:num w:numId="15">
    <w:abstractNumId w:val="29"/>
  </w:num>
  <w:num w:numId="16">
    <w:abstractNumId w:val="47"/>
  </w:num>
  <w:num w:numId="17">
    <w:abstractNumId w:val="25"/>
  </w:num>
  <w:num w:numId="18">
    <w:abstractNumId w:val="23"/>
  </w:num>
  <w:num w:numId="19">
    <w:abstractNumId w:val="7"/>
  </w:num>
  <w:num w:numId="20">
    <w:abstractNumId w:val="59"/>
  </w:num>
  <w:num w:numId="21">
    <w:abstractNumId w:val="68"/>
  </w:num>
  <w:num w:numId="22">
    <w:abstractNumId w:val="39"/>
  </w:num>
  <w:num w:numId="23">
    <w:abstractNumId w:val="58"/>
  </w:num>
  <w:num w:numId="24">
    <w:abstractNumId w:val="10"/>
  </w:num>
  <w:num w:numId="25">
    <w:abstractNumId w:val="77"/>
  </w:num>
  <w:num w:numId="26">
    <w:abstractNumId w:val="75"/>
  </w:num>
  <w:num w:numId="27">
    <w:abstractNumId w:val="16"/>
  </w:num>
  <w:num w:numId="28">
    <w:abstractNumId w:val="69"/>
  </w:num>
  <w:num w:numId="29">
    <w:abstractNumId w:val="6"/>
  </w:num>
  <w:num w:numId="30">
    <w:abstractNumId w:val="55"/>
  </w:num>
  <w:num w:numId="31">
    <w:abstractNumId w:val="2"/>
  </w:num>
  <w:num w:numId="32">
    <w:abstractNumId w:val="63"/>
  </w:num>
  <w:num w:numId="33">
    <w:abstractNumId w:val="78"/>
  </w:num>
  <w:num w:numId="34">
    <w:abstractNumId w:val="0"/>
  </w:num>
  <w:num w:numId="35">
    <w:abstractNumId w:val="46"/>
  </w:num>
  <w:num w:numId="36">
    <w:abstractNumId w:val="62"/>
  </w:num>
  <w:num w:numId="37">
    <w:abstractNumId w:val="31"/>
  </w:num>
  <w:num w:numId="38">
    <w:abstractNumId w:val="26"/>
  </w:num>
  <w:num w:numId="39">
    <w:abstractNumId w:val="51"/>
  </w:num>
  <w:num w:numId="40">
    <w:abstractNumId w:val="76"/>
  </w:num>
  <w:num w:numId="41">
    <w:abstractNumId w:val="15"/>
  </w:num>
  <w:num w:numId="42">
    <w:abstractNumId w:val="4"/>
  </w:num>
  <w:num w:numId="43">
    <w:abstractNumId w:val="14"/>
  </w:num>
  <w:num w:numId="44">
    <w:abstractNumId w:val="66"/>
  </w:num>
  <w:num w:numId="45">
    <w:abstractNumId w:val="1"/>
  </w:num>
  <w:num w:numId="46">
    <w:abstractNumId w:val="43"/>
  </w:num>
  <w:num w:numId="47">
    <w:abstractNumId w:val="3"/>
  </w:num>
  <w:num w:numId="48">
    <w:abstractNumId w:val="67"/>
  </w:num>
  <w:num w:numId="49">
    <w:abstractNumId w:val="73"/>
  </w:num>
  <w:num w:numId="50">
    <w:abstractNumId w:val="60"/>
  </w:num>
  <w:num w:numId="51">
    <w:abstractNumId w:val="52"/>
  </w:num>
  <w:num w:numId="52">
    <w:abstractNumId w:val="70"/>
  </w:num>
  <w:num w:numId="53">
    <w:abstractNumId w:val="37"/>
  </w:num>
  <w:num w:numId="54">
    <w:abstractNumId w:val="38"/>
  </w:num>
  <w:num w:numId="55">
    <w:abstractNumId w:val="22"/>
  </w:num>
  <w:num w:numId="56">
    <w:abstractNumId w:val="53"/>
  </w:num>
  <w:num w:numId="57">
    <w:abstractNumId w:val="44"/>
  </w:num>
  <w:num w:numId="58">
    <w:abstractNumId w:val="28"/>
  </w:num>
  <w:num w:numId="59">
    <w:abstractNumId w:val="45"/>
  </w:num>
  <w:num w:numId="60">
    <w:abstractNumId w:val="12"/>
  </w:num>
  <w:num w:numId="61">
    <w:abstractNumId w:val="57"/>
  </w:num>
  <w:num w:numId="62">
    <w:abstractNumId w:val="40"/>
  </w:num>
  <w:num w:numId="63">
    <w:abstractNumId w:val="54"/>
  </w:num>
  <w:num w:numId="64">
    <w:abstractNumId w:val="35"/>
  </w:num>
  <w:num w:numId="65">
    <w:abstractNumId w:val="18"/>
  </w:num>
  <w:num w:numId="66">
    <w:abstractNumId w:val="41"/>
  </w:num>
  <w:num w:numId="67">
    <w:abstractNumId w:val="11"/>
  </w:num>
  <w:num w:numId="68">
    <w:abstractNumId w:val="56"/>
  </w:num>
  <w:num w:numId="69">
    <w:abstractNumId w:val="9"/>
  </w:num>
  <w:num w:numId="70">
    <w:abstractNumId w:val="30"/>
  </w:num>
  <w:num w:numId="71">
    <w:abstractNumId w:val="50"/>
  </w:num>
  <w:num w:numId="72">
    <w:abstractNumId w:val="32"/>
  </w:num>
  <w:num w:numId="73">
    <w:abstractNumId w:val="42"/>
  </w:num>
  <w:num w:numId="74">
    <w:abstractNumId w:val="71"/>
  </w:num>
  <w:num w:numId="75">
    <w:abstractNumId w:val="27"/>
  </w:num>
  <w:num w:numId="76">
    <w:abstractNumId w:val="19"/>
  </w:num>
  <w:num w:numId="77">
    <w:abstractNumId w:val="8"/>
  </w:num>
  <w:num w:numId="78">
    <w:abstractNumId w:val="74"/>
  </w:num>
  <w:num w:numId="79">
    <w:abstractNumId w:val="24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EFA"/>
    <w:rsid w:val="001E2636"/>
    <w:rsid w:val="00263FA6"/>
    <w:rsid w:val="002B322C"/>
    <w:rsid w:val="002C16A6"/>
    <w:rsid w:val="002D2729"/>
    <w:rsid w:val="00343566"/>
    <w:rsid w:val="003B683B"/>
    <w:rsid w:val="005138D8"/>
    <w:rsid w:val="005656CB"/>
    <w:rsid w:val="007D004C"/>
    <w:rsid w:val="00875EFA"/>
    <w:rsid w:val="009E6A76"/>
    <w:rsid w:val="00A70C1C"/>
    <w:rsid w:val="00AC57E1"/>
    <w:rsid w:val="00B60980"/>
    <w:rsid w:val="00B9708C"/>
    <w:rsid w:val="00C22616"/>
    <w:rsid w:val="00DD0363"/>
    <w:rsid w:val="00E4561A"/>
    <w:rsid w:val="00F06CC7"/>
    <w:rsid w:val="00FC2372"/>
    <w:rsid w:val="151630A7"/>
    <w:rsid w:val="23AF3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D940BBE7-760D-4B40-9052-5DD68C0D8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8"/>
    </w:pPr>
    <w:rPr>
      <w:sz w:val="28"/>
      <w:szCs w:val="28"/>
    </w:rPr>
  </w:style>
  <w:style w:type="table" w:customStyle="1" w:styleId="TableNormal1">
    <w:name w:val="Table Normal1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  <w:pPr>
      <w:ind w:left="1160" w:hanging="282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18</Pages>
  <Words>4347</Words>
  <Characters>24784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Admin_TCPT</dc:creator>
  <cp:lastModifiedBy>PC</cp:lastModifiedBy>
  <cp:revision>10</cp:revision>
  <dcterms:created xsi:type="dcterms:W3CDTF">2023-08-08T11:26:00Z</dcterms:created>
  <dcterms:modified xsi:type="dcterms:W3CDTF">2023-08-25T10:47:00Z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2022-09-04T00:00:00Z</vt:filetime>
  </property>
  <property fmtid="{D5CDD505-2E9C-101B-9397-08002B2CF9AE}" pid="5" name="KSOProductBuildVer">
    <vt:lpwstr>1033-11.2.0.11306</vt:lpwstr>
  </property>
  <property fmtid="{D5CDD505-2E9C-101B-9397-08002B2CF9AE}" pid="6" name="ICV">
    <vt:lpwstr>A7DFC5624CE04D9A9F3F3DEDF8C74F39</vt:lpwstr>
  </property>
</Properties>
</file>